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F3414CB" w:rsidR="00BF7F06" w:rsidRPr="00A11D21" w:rsidRDefault="00BB1857" w:rsidP="009E4AB7">
      <w:pPr>
        <w:rPr>
          <w:rFonts w:ascii="Calibri" w:hAnsi="Calibri" w:cs="Calibri"/>
          <w:b/>
          <w:bCs/>
        </w:rPr>
      </w:pPr>
      <w:proofErr w:type="spellStart"/>
      <w:r>
        <w:rPr>
          <w:rFonts w:ascii="Calibri" w:hAnsi="Calibri" w:cs="Calibri"/>
          <w:b/>
          <w:bCs/>
        </w:rPr>
        <w:t>Ish</w:t>
      </w:r>
      <w:proofErr w:type="spellEnd"/>
    </w:p>
    <w:p w14:paraId="2CDC2AFF" w14:textId="75C0DF67" w:rsidR="007A6325" w:rsidRPr="00A11D21" w:rsidRDefault="007404BB" w:rsidP="009E4AB7">
      <w:pPr>
        <w:rPr>
          <w:rFonts w:ascii="Calibri" w:hAnsi="Calibri" w:cs="Calibri"/>
          <w:b/>
          <w:bCs/>
        </w:rPr>
      </w:pPr>
      <w:r>
        <w:rPr>
          <w:rFonts w:ascii="Calibri" w:hAnsi="Calibri" w:cs="Calibri"/>
          <w:b/>
          <w:bCs/>
        </w:rPr>
        <w:t xml:space="preserve">The Windows </w:t>
      </w:r>
      <w:proofErr w:type="gramStart"/>
      <w:r>
        <w:rPr>
          <w:rFonts w:ascii="Calibri" w:hAnsi="Calibri" w:cs="Calibri"/>
          <w:b/>
          <w:bCs/>
        </w:rPr>
        <w:t>Of</w:t>
      </w:r>
      <w:proofErr w:type="gramEnd"/>
      <w:r>
        <w:rPr>
          <w:rFonts w:ascii="Calibri" w:hAnsi="Calibri" w:cs="Calibri"/>
          <w:b/>
          <w:bCs/>
        </w:rPr>
        <w:t xml:space="preserve"> Heaven</w:t>
      </w:r>
      <w:r w:rsidR="00092635">
        <w:rPr>
          <w:rFonts w:ascii="Calibri" w:hAnsi="Calibri" w:cs="Calibri"/>
          <w:b/>
          <w:bCs/>
        </w:rPr>
        <w:t xml:space="preserve"> (Part </w:t>
      </w:r>
      <w:r>
        <w:rPr>
          <w:rFonts w:ascii="Calibri" w:hAnsi="Calibri" w:cs="Calibri"/>
          <w:b/>
          <w:bCs/>
        </w:rPr>
        <w:t>3</w:t>
      </w:r>
      <w:r w:rsidR="00896D05">
        <w:rPr>
          <w:rFonts w:ascii="Calibri" w:hAnsi="Calibri" w:cs="Calibri"/>
          <w:b/>
          <w:bCs/>
        </w:rPr>
        <w:t xml:space="preserve"> </w:t>
      </w:r>
      <w:r w:rsidR="00092635">
        <w:rPr>
          <w:rFonts w:ascii="Calibri" w:hAnsi="Calibri" w:cs="Calibri"/>
          <w:b/>
          <w:bCs/>
        </w:rPr>
        <w:t xml:space="preserve">of </w:t>
      </w:r>
      <w:r w:rsidR="00AB0DA9">
        <w:rPr>
          <w:rFonts w:ascii="Calibri" w:hAnsi="Calibri" w:cs="Calibri"/>
          <w:b/>
          <w:bCs/>
        </w:rPr>
        <w:t>4</w:t>
      </w:r>
      <w:r w:rsidR="00092635">
        <w:rPr>
          <w:rFonts w:ascii="Calibri" w:hAnsi="Calibri" w:cs="Calibri"/>
          <w:b/>
          <w:bCs/>
        </w:rPr>
        <w:t>)</w:t>
      </w:r>
    </w:p>
    <w:p w14:paraId="156A3DE0" w14:textId="7F5D48D2" w:rsidR="007A6325" w:rsidRPr="00A11D21" w:rsidRDefault="007404BB" w:rsidP="009E4AB7">
      <w:pPr>
        <w:rPr>
          <w:rFonts w:ascii="Calibri" w:hAnsi="Calibri" w:cs="Calibri"/>
          <w:b/>
          <w:bCs/>
        </w:rPr>
      </w:pPr>
      <w:r>
        <w:rPr>
          <w:rFonts w:ascii="Calibri" w:hAnsi="Calibri" w:cs="Calibri"/>
          <w:b/>
          <w:bCs/>
        </w:rPr>
        <w:t>Malachi 3:17, 23</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57ACC600" w14:textId="77777777" w:rsidR="001B7322" w:rsidRDefault="007404BB" w:rsidP="007404BB">
      <w:pPr>
        <w:spacing w:line="276" w:lineRule="auto"/>
        <w:rPr>
          <w:rFonts w:ascii="Calibri" w:hAnsi="Calibri"/>
        </w:rPr>
      </w:pPr>
      <w:r w:rsidRPr="007404BB">
        <w:rPr>
          <w:rFonts w:ascii="Calibri" w:hAnsi="Calibri"/>
        </w:rPr>
        <w:t>A couple of weeks ago we began this new series, called “</w:t>
      </w:r>
      <w:proofErr w:type="spellStart"/>
      <w:r w:rsidRPr="007404BB">
        <w:rPr>
          <w:rFonts w:ascii="Calibri" w:hAnsi="Calibri"/>
        </w:rPr>
        <w:t>Ish</w:t>
      </w:r>
      <w:proofErr w:type="spellEnd"/>
      <w:r w:rsidRPr="007404BB">
        <w:rPr>
          <w:rFonts w:ascii="Calibri" w:hAnsi="Calibri"/>
        </w:rPr>
        <w:t xml:space="preserve">.” We've been talking about moving our life from average to awesome. </w:t>
      </w:r>
    </w:p>
    <w:p w14:paraId="786A17AD" w14:textId="77777777" w:rsidR="001B7322" w:rsidRDefault="001B7322" w:rsidP="007404BB">
      <w:pPr>
        <w:spacing w:line="276" w:lineRule="auto"/>
        <w:rPr>
          <w:rFonts w:ascii="Calibri" w:hAnsi="Calibri"/>
        </w:rPr>
      </w:pPr>
    </w:p>
    <w:p w14:paraId="3A543E00" w14:textId="1A34D8B3" w:rsidR="007404BB" w:rsidRPr="007404BB" w:rsidRDefault="007404BB" w:rsidP="007404BB">
      <w:pPr>
        <w:spacing w:line="276" w:lineRule="auto"/>
        <w:rPr>
          <w:rFonts w:ascii="Calibri" w:hAnsi="Calibri"/>
        </w:rPr>
      </w:pPr>
      <w:proofErr w:type="spellStart"/>
      <w:r w:rsidRPr="007404BB">
        <w:rPr>
          <w:rFonts w:ascii="Calibri" w:hAnsi="Calibri"/>
        </w:rPr>
        <w:t>Ish</w:t>
      </w:r>
      <w:proofErr w:type="spellEnd"/>
      <w:r w:rsidRPr="007404BB">
        <w:rPr>
          <w:rFonts w:ascii="Calibri" w:hAnsi="Calibri"/>
        </w:rPr>
        <w:t xml:space="preserve"> is a great term because it means sort of, kind of. If I say </w:t>
      </w:r>
      <w:r w:rsidR="001B7322">
        <w:rPr>
          <w:rFonts w:ascii="Calibri" w:hAnsi="Calibri"/>
        </w:rPr>
        <w:t>“Y</w:t>
      </w:r>
      <w:r w:rsidRPr="007404BB">
        <w:rPr>
          <w:rFonts w:ascii="Calibri" w:hAnsi="Calibri"/>
        </w:rPr>
        <w:t>ou're pretty-</w:t>
      </w:r>
      <w:proofErr w:type="spellStart"/>
      <w:r w:rsidRPr="007404BB">
        <w:rPr>
          <w:rFonts w:ascii="Calibri" w:hAnsi="Calibri"/>
        </w:rPr>
        <w:t>ish</w:t>
      </w:r>
      <w:proofErr w:type="spellEnd"/>
      <w:r w:rsidRPr="007404BB">
        <w:rPr>
          <w:rFonts w:ascii="Calibri" w:hAnsi="Calibri"/>
        </w:rPr>
        <w:t>,</w:t>
      </w:r>
      <w:r w:rsidR="001B7322">
        <w:rPr>
          <w:rFonts w:ascii="Calibri" w:hAnsi="Calibri"/>
        </w:rPr>
        <w:t>”</w:t>
      </w:r>
      <w:r w:rsidRPr="007404BB">
        <w:rPr>
          <w:rFonts w:ascii="Calibri" w:hAnsi="Calibri"/>
        </w:rPr>
        <w:t xml:space="preserve"> it changes the meaning from you're pretty. </w:t>
      </w:r>
      <w:r w:rsidR="001B7322">
        <w:rPr>
          <w:rFonts w:ascii="Calibri" w:hAnsi="Calibri"/>
        </w:rPr>
        <w:t>“</w:t>
      </w:r>
      <w:r w:rsidRPr="007404BB">
        <w:rPr>
          <w:rFonts w:ascii="Calibri" w:hAnsi="Calibri"/>
        </w:rPr>
        <w:t>You're smart-</w:t>
      </w:r>
      <w:proofErr w:type="spellStart"/>
      <w:r w:rsidRPr="007404BB">
        <w:rPr>
          <w:rFonts w:ascii="Calibri" w:hAnsi="Calibri"/>
        </w:rPr>
        <w:t>ish</w:t>
      </w:r>
      <w:proofErr w:type="spellEnd"/>
      <w:r w:rsidRPr="007404BB">
        <w:rPr>
          <w:rFonts w:ascii="Calibri" w:hAnsi="Calibri"/>
        </w:rPr>
        <w:t>.</w:t>
      </w:r>
      <w:r w:rsidR="001B7322">
        <w:rPr>
          <w:rFonts w:ascii="Calibri" w:hAnsi="Calibri"/>
        </w:rPr>
        <w:t>”</w:t>
      </w:r>
      <w:r w:rsidRPr="007404BB">
        <w:rPr>
          <w:rFonts w:ascii="Calibri" w:hAnsi="Calibri"/>
        </w:rPr>
        <w:t xml:space="preserve"> It comes in like a compliment, but then all of a sudden it doesn't deliver. </w:t>
      </w:r>
    </w:p>
    <w:p w14:paraId="4CDB5067" w14:textId="77777777" w:rsidR="007404BB" w:rsidRPr="007404BB" w:rsidRDefault="007404BB" w:rsidP="007404BB">
      <w:pPr>
        <w:spacing w:line="276" w:lineRule="auto"/>
        <w:rPr>
          <w:rFonts w:ascii="Calibri" w:hAnsi="Calibri"/>
        </w:rPr>
      </w:pPr>
    </w:p>
    <w:p w14:paraId="14A8676C" w14:textId="77777777" w:rsidR="007404BB" w:rsidRPr="007404BB" w:rsidRDefault="007404BB" w:rsidP="007404BB">
      <w:pPr>
        <w:spacing w:line="276" w:lineRule="auto"/>
        <w:rPr>
          <w:rFonts w:ascii="Calibri" w:hAnsi="Calibri"/>
        </w:rPr>
      </w:pPr>
      <w:r w:rsidRPr="007404BB">
        <w:rPr>
          <w:rFonts w:ascii="Calibri" w:hAnsi="Calibri"/>
        </w:rPr>
        <w:t xml:space="preserve">We’ve been talking about raising the standard of our life. Moving out of the zone of the life of </w:t>
      </w:r>
      <w:proofErr w:type="spellStart"/>
      <w:r w:rsidRPr="007404BB">
        <w:rPr>
          <w:rFonts w:ascii="Calibri" w:hAnsi="Calibri"/>
        </w:rPr>
        <w:t>ish</w:t>
      </w:r>
      <w:proofErr w:type="spellEnd"/>
      <w:r w:rsidRPr="007404BB">
        <w:rPr>
          <w:rFonts w:ascii="Calibri" w:hAnsi="Calibri"/>
        </w:rPr>
        <w:t>.</w:t>
      </w:r>
    </w:p>
    <w:p w14:paraId="1B945235" w14:textId="77777777" w:rsidR="007404BB" w:rsidRPr="007404BB" w:rsidRDefault="007404BB" w:rsidP="007404BB">
      <w:pPr>
        <w:spacing w:line="276" w:lineRule="auto"/>
        <w:rPr>
          <w:rFonts w:ascii="Calibri" w:hAnsi="Calibri"/>
        </w:rPr>
      </w:pPr>
    </w:p>
    <w:p w14:paraId="24228908" w14:textId="77777777" w:rsidR="007404BB" w:rsidRPr="007404BB" w:rsidRDefault="007404BB" w:rsidP="007404BB">
      <w:pPr>
        <w:spacing w:line="276" w:lineRule="auto"/>
        <w:rPr>
          <w:rFonts w:ascii="Calibri" w:hAnsi="Calibri"/>
        </w:rPr>
      </w:pPr>
      <w:r w:rsidRPr="007404BB">
        <w:rPr>
          <w:rFonts w:ascii="Calibri" w:hAnsi="Calibri"/>
        </w:rPr>
        <w:t xml:space="preserve">In Week 1, we looked at Colossians 3 and the fact that all that we do is for the glory of God. Christians cannot live in the world of </w:t>
      </w:r>
      <w:proofErr w:type="spellStart"/>
      <w:r w:rsidRPr="007404BB">
        <w:rPr>
          <w:rFonts w:ascii="Calibri" w:hAnsi="Calibri"/>
        </w:rPr>
        <w:t>ish</w:t>
      </w:r>
      <w:proofErr w:type="spellEnd"/>
      <w:r w:rsidRPr="007404BB">
        <w:rPr>
          <w:rFonts w:ascii="Calibri" w:hAnsi="Calibri"/>
        </w:rPr>
        <w:t xml:space="preserve">. We have to give God our best. We have to give God our best in the home, our best in our job. We give God the best in all that we do. </w:t>
      </w:r>
    </w:p>
    <w:p w14:paraId="5BEFC036" w14:textId="77777777" w:rsidR="007404BB" w:rsidRPr="007404BB" w:rsidRDefault="007404BB" w:rsidP="007404BB">
      <w:pPr>
        <w:spacing w:line="276" w:lineRule="auto"/>
        <w:rPr>
          <w:rFonts w:ascii="Calibri" w:hAnsi="Calibri"/>
        </w:rPr>
      </w:pPr>
    </w:p>
    <w:p w14:paraId="17ADBC53" w14:textId="77777777" w:rsidR="007404BB" w:rsidRPr="007404BB" w:rsidRDefault="007404BB" w:rsidP="007404BB">
      <w:pPr>
        <w:spacing w:line="276" w:lineRule="auto"/>
        <w:rPr>
          <w:rFonts w:ascii="Calibri" w:hAnsi="Calibri"/>
        </w:rPr>
      </w:pPr>
      <w:r w:rsidRPr="007404BB">
        <w:rPr>
          <w:rFonts w:ascii="Calibri" w:hAnsi="Calibri"/>
        </w:rPr>
        <w:t>Last week, we talked about spiritual-</w:t>
      </w:r>
      <w:proofErr w:type="spellStart"/>
      <w:r w:rsidRPr="007404BB">
        <w:rPr>
          <w:rFonts w:ascii="Calibri" w:hAnsi="Calibri"/>
        </w:rPr>
        <w:t>ish</w:t>
      </w:r>
      <w:proofErr w:type="spellEnd"/>
      <w:r w:rsidRPr="007404BB">
        <w:rPr>
          <w:rFonts w:ascii="Calibri" w:hAnsi="Calibri"/>
        </w:rPr>
        <w:t>. There is a difference between being spiritual and spiritual-</w:t>
      </w:r>
      <w:proofErr w:type="spellStart"/>
      <w:r w:rsidRPr="007404BB">
        <w:rPr>
          <w:rFonts w:ascii="Calibri" w:hAnsi="Calibri"/>
        </w:rPr>
        <w:t>ish</w:t>
      </w:r>
      <w:proofErr w:type="spellEnd"/>
      <w:r w:rsidRPr="007404BB">
        <w:rPr>
          <w:rFonts w:ascii="Calibri" w:hAnsi="Calibri"/>
        </w:rPr>
        <w:t xml:space="preserve">. We looked at Psalm 42 as the psalmist explained how people who are spiritual learn how to pull themselves out of those spiritual deserts. </w:t>
      </w:r>
    </w:p>
    <w:p w14:paraId="7F1E746C" w14:textId="77777777" w:rsidR="007404BB" w:rsidRPr="007404BB" w:rsidRDefault="007404BB" w:rsidP="007404BB">
      <w:pPr>
        <w:spacing w:line="276" w:lineRule="auto"/>
        <w:rPr>
          <w:rFonts w:ascii="Calibri" w:hAnsi="Calibri"/>
        </w:rPr>
      </w:pPr>
    </w:p>
    <w:p w14:paraId="4E653CE2" w14:textId="1A362F0D" w:rsidR="007404BB" w:rsidRPr="007404BB" w:rsidRDefault="007404BB" w:rsidP="007404BB">
      <w:pPr>
        <w:spacing w:line="276" w:lineRule="auto"/>
        <w:rPr>
          <w:rFonts w:ascii="Calibri" w:hAnsi="Calibri"/>
        </w:rPr>
      </w:pPr>
      <w:r w:rsidRPr="007404BB">
        <w:rPr>
          <w:rFonts w:ascii="Calibri" w:hAnsi="Calibri"/>
        </w:rPr>
        <w:t xml:space="preserve">One of the things we talked about last week is that sometimes you have to preach to yourself. Sometimes we have those negative thoughts going on in our head. You're not going to do it. You're going to fail. You've always struggled. You're not smart enough. You don't know enough people. You're not educated. You're too old. You're too young. We have to replace those thoughts with the word of God in our lives. We have to preach to ourselves and a great message has to be crafted. Every person should craft the message that they are preaching to themselves. </w:t>
      </w:r>
    </w:p>
    <w:p w14:paraId="1CDD8870" w14:textId="77777777" w:rsidR="007404BB" w:rsidRPr="007404BB" w:rsidRDefault="007404BB" w:rsidP="007404BB">
      <w:pPr>
        <w:spacing w:line="276" w:lineRule="auto"/>
        <w:rPr>
          <w:rFonts w:ascii="Calibri" w:hAnsi="Calibri"/>
        </w:rPr>
      </w:pPr>
    </w:p>
    <w:p w14:paraId="79C7FE76" w14:textId="2BB7C317" w:rsidR="007404BB" w:rsidRPr="007404BB" w:rsidRDefault="007404BB" w:rsidP="007404BB">
      <w:pPr>
        <w:spacing w:line="276" w:lineRule="auto"/>
        <w:rPr>
          <w:rFonts w:ascii="Calibri" w:hAnsi="Calibri"/>
        </w:rPr>
      </w:pPr>
      <w:r w:rsidRPr="007404BB">
        <w:rPr>
          <w:rFonts w:ascii="Calibri" w:hAnsi="Calibri"/>
        </w:rPr>
        <w:t>Today, I want to turn our attention to a third area. I want to talk today about our finances. One of the greatest areas of stress in our life is our money. CNN published an article last month that said that 75% of Americans say that they worry about their finances every month. Am I going to have enough? Am I going to be able to pay off my college loans? Am I going to be able to have the health care that I need because costs keep going up? Am I going to be able to take care of my family? Am I going to be able to have enough? We worry and we stress. One of the greatest areas of worry and anxiety comes around the subject of our finances.</w:t>
      </w:r>
    </w:p>
    <w:p w14:paraId="0879E38A" w14:textId="77777777" w:rsidR="007404BB" w:rsidRPr="007404BB" w:rsidRDefault="007404BB" w:rsidP="007404BB">
      <w:pPr>
        <w:spacing w:line="276" w:lineRule="auto"/>
        <w:rPr>
          <w:rFonts w:ascii="Calibri" w:hAnsi="Calibri"/>
        </w:rPr>
      </w:pPr>
    </w:p>
    <w:p w14:paraId="617CE2B6" w14:textId="77777777" w:rsidR="00875A40" w:rsidRDefault="007404BB" w:rsidP="007404BB">
      <w:pPr>
        <w:spacing w:line="276" w:lineRule="auto"/>
        <w:rPr>
          <w:rFonts w:ascii="Calibri" w:hAnsi="Calibri"/>
        </w:rPr>
      </w:pPr>
      <w:r w:rsidRPr="007404BB">
        <w:rPr>
          <w:rFonts w:ascii="Calibri" w:hAnsi="Calibri"/>
        </w:rPr>
        <w:t xml:space="preserve">At Edge Church, we're all about helping people better their lives. I believe that one of the greatest things that we can do is to learn to worry less and to believe God and trust God more. </w:t>
      </w:r>
    </w:p>
    <w:p w14:paraId="4DF7C79E" w14:textId="77777777" w:rsidR="00875A40" w:rsidRDefault="00875A40" w:rsidP="007404BB">
      <w:pPr>
        <w:spacing w:line="276" w:lineRule="auto"/>
        <w:rPr>
          <w:rFonts w:ascii="Calibri" w:hAnsi="Calibri"/>
        </w:rPr>
      </w:pPr>
    </w:p>
    <w:p w14:paraId="471AE38C" w14:textId="0F125948" w:rsidR="007404BB" w:rsidRPr="007404BB" w:rsidRDefault="007404BB" w:rsidP="007404BB">
      <w:pPr>
        <w:spacing w:line="276" w:lineRule="auto"/>
        <w:rPr>
          <w:rFonts w:ascii="Calibri" w:hAnsi="Calibri"/>
        </w:rPr>
      </w:pPr>
      <w:r w:rsidRPr="007404BB">
        <w:rPr>
          <w:rFonts w:ascii="Calibri" w:hAnsi="Calibri"/>
        </w:rPr>
        <w:t>Today, we want to take this journey of faith as we talk about this next installment of our “</w:t>
      </w:r>
      <w:proofErr w:type="spellStart"/>
      <w:r w:rsidRPr="007404BB">
        <w:rPr>
          <w:rFonts w:ascii="Calibri" w:hAnsi="Calibri"/>
        </w:rPr>
        <w:t>Ish</w:t>
      </w:r>
      <w:proofErr w:type="spellEnd"/>
      <w:r w:rsidRPr="007404BB">
        <w:rPr>
          <w:rFonts w:ascii="Calibri" w:hAnsi="Calibri"/>
        </w:rPr>
        <w:t xml:space="preserve">” series related to our finances, related to our money. I've called this message today “The Windows </w:t>
      </w:r>
      <w:proofErr w:type="gramStart"/>
      <w:r w:rsidRPr="007404BB">
        <w:rPr>
          <w:rFonts w:ascii="Calibri" w:hAnsi="Calibri"/>
        </w:rPr>
        <w:t>Of</w:t>
      </w:r>
      <w:proofErr w:type="gramEnd"/>
      <w:r w:rsidRPr="007404BB">
        <w:rPr>
          <w:rFonts w:ascii="Calibri" w:hAnsi="Calibri"/>
        </w:rPr>
        <w:t xml:space="preserve"> Heaven” because I believe today that God is going to say something to you that's going to be really powerful about His blessings in your life today. </w:t>
      </w:r>
    </w:p>
    <w:p w14:paraId="6D985776" w14:textId="77777777" w:rsidR="007404BB" w:rsidRPr="007404BB" w:rsidRDefault="007404BB" w:rsidP="007404BB">
      <w:pPr>
        <w:spacing w:line="276" w:lineRule="auto"/>
        <w:rPr>
          <w:rFonts w:ascii="Calibri" w:hAnsi="Calibri"/>
        </w:rPr>
      </w:pPr>
    </w:p>
    <w:p w14:paraId="08602F66" w14:textId="77777777" w:rsidR="007404BB" w:rsidRPr="007404BB" w:rsidRDefault="007404BB" w:rsidP="007404BB">
      <w:pPr>
        <w:spacing w:line="276" w:lineRule="auto"/>
        <w:rPr>
          <w:rFonts w:ascii="Calibri" w:hAnsi="Calibri"/>
        </w:rPr>
      </w:pPr>
      <w:r w:rsidRPr="007404BB">
        <w:rPr>
          <w:rFonts w:ascii="Calibri" w:hAnsi="Calibri"/>
        </w:rPr>
        <w:t xml:space="preserve">How many of us today would say, “I want to be blessed by God.” Christians sometimes get weird about being blessed. Sometimes people are like, “I feel bad. I would be prideful if I'm blessed. Will I be arrogant if God blesses me?” </w:t>
      </w:r>
    </w:p>
    <w:p w14:paraId="6D071453" w14:textId="77777777" w:rsidR="007404BB" w:rsidRPr="007404BB" w:rsidRDefault="007404BB" w:rsidP="007404BB">
      <w:pPr>
        <w:spacing w:line="276" w:lineRule="auto"/>
        <w:rPr>
          <w:rFonts w:ascii="Calibri" w:hAnsi="Calibri"/>
        </w:rPr>
      </w:pPr>
    </w:p>
    <w:p w14:paraId="43A39DCD" w14:textId="77777777" w:rsidR="007404BB" w:rsidRPr="007404BB" w:rsidRDefault="007404BB" w:rsidP="007404BB">
      <w:pPr>
        <w:spacing w:line="276" w:lineRule="auto"/>
        <w:rPr>
          <w:rFonts w:ascii="Calibri" w:hAnsi="Calibri"/>
        </w:rPr>
      </w:pPr>
      <w:r w:rsidRPr="007404BB">
        <w:rPr>
          <w:rFonts w:ascii="Calibri" w:hAnsi="Calibri"/>
        </w:rPr>
        <w:t xml:space="preserve">The Bible talks about the blessings of God. We need to rejoice in the blessings of God. We need to celebrate those blessings. How do we get there? </w:t>
      </w:r>
    </w:p>
    <w:p w14:paraId="76E99FCE" w14:textId="77777777" w:rsidR="007404BB" w:rsidRPr="007404BB" w:rsidRDefault="007404BB" w:rsidP="007404BB">
      <w:pPr>
        <w:spacing w:line="276" w:lineRule="auto"/>
        <w:rPr>
          <w:rFonts w:ascii="Calibri" w:hAnsi="Calibri"/>
        </w:rPr>
      </w:pPr>
    </w:p>
    <w:p w14:paraId="7BA495F9" w14:textId="77777777" w:rsidR="007404BB" w:rsidRPr="007404BB" w:rsidRDefault="007404BB" w:rsidP="007404BB">
      <w:pPr>
        <w:spacing w:line="276" w:lineRule="auto"/>
        <w:rPr>
          <w:rFonts w:ascii="Calibri" w:hAnsi="Calibri"/>
        </w:rPr>
      </w:pPr>
      <w:r w:rsidRPr="007404BB">
        <w:rPr>
          <w:rFonts w:ascii="Calibri" w:hAnsi="Calibri"/>
        </w:rPr>
        <w:t xml:space="preserve">Here's where we're going to go today. I want to talk to you about a problem. I want to talk to you about a solution. I want to talk to you about two blessings in your life. Four things – a problem, a solution, and two blessings. </w:t>
      </w:r>
    </w:p>
    <w:p w14:paraId="741A6046" w14:textId="77777777" w:rsidR="007404BB" w:rsidRPr="007404BB" w:rsidRDefault="007404BB" w:rsidP="007404BB">
      <w:pPr>
        <w:spacing w:line="276" w:lineRule="auto"/>
        <w:rPr>
          <w:rFonts w:ascii="Calibri" w:hAnsi="Calibri"/>
        </w:rPr>
      </w:pPr>
    </w:p>
    <w:p w14:paraId="32EC5025" w14:textId="77777777" w:rsidR="007404BB" w:rsidRPr="007404BB" w:rsidRDefault="007404BB" w:rsidP="007404BB">
      <w:pPr>
        <w:spacing w:line="276" w:lineRule="auto"/>
        <w:rPr>
          <w:rFonts w:ascii="Calibri" w:hAnsi="Calibri"/>
        </w:rPr>
      </w:pPr>
      <w:r w:rsidRPr="007404BB">
        <w:rPr>
          <w:rFonts w:ascii="Calibri" w:hAnsi="Calibri"/>
        </w:rPr>
        <w:t xml:space="preserve">I love to talk about finances because God has done a great work in our life today. This is a subject of joy in our life. Not because I'm the wealthiest guy in the room. That's not what I mean. I mean because spiritually we've been on a journey with God, and God has taught us some things. I get excited to talk about finances and money. It’s good to do it. </w:t>
      </w:r>
    </w:p>
    <w:p w14:paraId="2ECB78E1" w14:textId="77777777" w:rsidR="007404BB" w:rsidRPr="007404BB" w:rsidRDefault="007404BB" w:rsidP="007404BB">
      <w:pPr>
        <w:spacing w:line="276" w:lineRule="auto"/>
        <w:rPr>
          <w:rFonts w:ascii="Calibri" w:hAnsi="Calibri"/>
        </w:rPr>
      </w:pPr>
    </w:p>
    <w:p w14:paraId="4EE9169F" w14:textId="77777777" w:rsidR="007404BB" w:rsidRPr="007404BB" w:rsidRDefault="007404BB" w:rsidP="007404BB">
      <w:pPr>
        <w:spacing w:line="276" w:lineRule="auto"/>
        <w:rPr>
          <w:rFonts w:ascii="Calibri" w:hAnsi="Calibri"/>
        </w:rPr>
      </w:pPr>
      <w:r w:rsidRPr="007404BB">
        <w:rPr>
          <w:rFonts w:ascii="Calibri" w:hAnsi="Calibri"/>
        </w:rPr>
        <w:t xml:space="preserve">I hope today that when you hear God's word that you won't panic when you get bills. Some of us today when we get the mail and open it up, our panic, worry, fear, anxiety goes up. </w:t>
      </w:r>
    </w:p>
    <w:p w14:paraId="5F15A528" w14:textId="77777777" w:rsidR="007404BB" w:rsidRPr="007404BB" w:rsidRDefault="007404BB" w:rsidP="007404BB">
      <w:pPr>
        <w:spacing w:line="276" w:lineRule="auto"/>
        <w:rPr>
          <w:rFonts w:ascii="Calibri" w:hAnsi="Calibri"/>
        </w:rPr>
      </w:pPr>
    </w:p>
    <w:p w14:paraId="5C6DCFBD" w14:textId="77777777" w:rsidR="007404BB" w:rsidRPr="007404BB" w:rsidRDefault="007404BB" w:rsidP="007404BB">
      <w:pPr>
        <w:spacing w:line="276" w:lineRule="auto"/>
        <w:rPr>
          <w:rFonts w:ascii="Calibri" w:hAnsi="Calibri"/>
        </w:rPr>
      </w:pPr>
      <w:r w:rsidRPr="007404BB">
        <w:rPr>
          <w:rFonts w:ascii="Calibri" w:hAnsi="Calibri"/>
        </w:rPr>
        <w:t xml:space="preserve">Here's the truth: When there is worry in the home, your marriage is stressed. When you're worried about the money, it's harder to be excited about the other things in your life. It's hard to give attention to other things because you're worried about paying the bills. It puts all your attention on that. I believe that our marriages would be better, our families would be better, our communities would be stronger if we would learn some things today that God has to say to us. </w:t>
      </w:r>
    </w:p>
    <w:p w14:paraId="7BC76830" w14:textId="77777777" w:rsidR="007404BB" w:rsidRPr="007404BB" w:rsidRDefault="007404BB" w:rsidP="007404BB">
      <w:pPr>
        <w:spacing w:line="276" w:lineRule="auto"/>
        <w:rPr>
          <w:rFonts w:ascii="Calibri" w:hAnsi="Calibri"/>
        </w:rPr>
      </w:pPr>
    </w:p>
    <w:p w14:paraId="2BF4F42C" w14:textId="77777777" w:rsidR="007404BB" w:rsidRPr="007404BB" w:rsidRDefault="007404BB" w:rsidP="007404BB">
      <w:pPr>
        <w:spacing w:line="276" w:lineRule="auto"/>
        <w:rPr>
          <w:rFonts w:ascii="Calibri" w:hAnsi="Calibri"/>
        </w:rPr>
      </w:pPr>
      <w:r w:rsidRPr="007404BB">
        <w:rPr>
          <w:rFonts w:ascii="Calibri" w:hAnsi="Calibri"/>
        </w:rPr>
        <w:lastRenderedPageBreak/>
        <w:t xml:space="preserve">The anxiety about money is the reason that a lot of people drink too much. It’s the reason that people smoke all the time. It’s the reason that people do all kinds of other things. They're just stressed out. Let’s de-stress some things today as we talk about the windows of heaven. </w:t>
      </w:r>
    </w:p>
    <w:p w14:paraId="6F4803D7" w14:textId="77777777" w:rsidR="007404BB" w:rsidRPr="007404BB" w:rsidRDefault="007404BB" w:rsidP="007404BB">
      <w:pPr>
        <w:spacing w:line="276" w:lineRule="auto"/>
        <w:rPr>
          <w:rFonts w:ascii="Calibri" w:hAnsi="Calibri"/>
        </w:rPr>
      </w:pPr>
    </w:p>
    <w:p w14:paraId="38C8305D" w14:textId="77777777" w:rsidR="007404BB" w:rsidRPr="007404BB" w:rsidRDefault="007404BB" w:rsidP="007404BB">
      <w:pPr>
        <w:spacing w:line="276" w:lineRule="auto"/>
        <w:rPr>
          <w:rFonts w:ascii="Calibri" w:hAnsi="Calibri"/>
        </w:rPr>
      </w:pPr>
      <w:r w:rsidRPr="007404BB">
        <w:rPr>
          <w:rFonts w:ascii="Calibri" w:hAnsi="Calibri"/>
        </w:rPr>
        <w:t>I want us to open our Bibles today to Malachi 3. I want to read a little chunk of Scripture that’s going to help us as we look at the subject.</w:t>
      </w:r>
    </w:p>
    <w:p w14:paraId="72F430EE" w14:textId="77777777" w:rsidR="007404BB" w:rsidRPr="007404BB" w:rsidRDefault="007404BB" w:rsidP="007404BB">
      <w:pPr>
        <w:spacing w:line="276" w:lineRule="auto"/>
        <w:rPr>
          <w:rFonts w:ascii="Calibri" w:hAnsi="Calibri"/>
        </w:rPr>
      </w:pPr>
    </w:p>
    <w:p w14:paraId="1D060FCD" w14:textId="35B1D589" w:rsidR="007404BB" w:rsidRPr="007404BB" w:rsidRDefault="007404BB" w:rsidP="007404BB">
      <w:pPr>
        <w:spacing w:line="276" w:lineRule="auto"/>
        <w:rPr>
          <w:rFonts w:ascii="Calibri" w:hAnsi="Calibri"/>
        </w:rPr>
      </w:pPr>
      <w:r w:rsidRPr="007404BB">
        <w:rPr>
          <w:rFonts w:ascii="Calibri" w:hAnsi="Calibri"/>
        </w:rPr>
        <w:t>“‘Ever since the time of your forefathers you have turned away from my decrees and have not kept them. Return to me, and I will return to you,’ says the Lord Almighty. ‘Will a man rob God? Yet you rob me. But you ask, “How do we rob you?” In tithes and offerings. You are under a curse–the whole nation of you–because you are robbing me. Bring the whole tithe into the storehouse, that there may be food in my house. Test me in this,’ says the LORD Almighty, ‘and see if I will not throw open the floodgates of heaven and pour out so much blessing that you will not have room enough for it. I will prevent pests from devouring your crops, and the vines in your fields will not cast their fruit,’ says the LORD Almighty” (Malachi 3:7-11).</w:t>
      </w:r>
    </w:p>
    <w:p w14:paraId="0C98F056" w14:textId="77777777" w:rsidR="007404BB" w:rsidRPr="007404BB" w:rsidRDefault="007404BB" w:rsidP="007404BB">
      <w:pPr>
        <w:spacing w:line="276" w:lineRule="auto"/>
        <w:rPr>
          <w:rFonts w:ascii="Calibri" w:hAnsi="Calibri"/>
        </w:rPr>
      </w:pPr>
    </w:p>
    <w:p w14:paraId="6248C3F2" w14:textId="77777777" w:rsidR="007404BB" w:rsidRPr="007404BB" w:rsidRDefault="007404BB" w:rsidP="007404BB">
      <w:pPr>
        <w:spacing w:line="276" w:lineRule="auto"/>
        <w:rPr>
          <w:rFonts w:ascii="Calibri" w:hAnsi="Calibri"/>
        </w:rPr>
      </w:pPr>
      <w:r w:rsidRPr="007404BB">
        <w:rPr>
          <w:rFonts w:ascii="Calibri" w:hAnsi="Calibri"/>
        </w:rPr>
        <w:t xml:space="preserve">To help us understand Malachi 3, we have to understand the historical context of what's going on. The prophet, Malachi, is challenging the people in their area of bringing tithes and offerings to the house of worship because the people had just come out of exile. If you read the Bible, the Israelite people had been in Babylon for a long time. If you study history and Scripture, you'll see that the Israelites were hauled off, taken as slaves to another land, the land of Babylon. People spoke a different language. People had a different culture. People had different religions. Now they have come back to the Holy Land. </w:t>
      </w:r>
    </w:p>
    <w:p w14:paraId="1C91F74E" w14:textId="77777777" w:rsidR="007404BB" w:rsidRPr="007404BB" w:rsidRDefault="007404BB" w:rsidP="007404BB">
      <w:pPr>
        <w:spacing w:line="276" w:lineRule="auto"/>
        <w:rPr>
          <w:rFonts w:ascii="Calibri" w:hAnsi="Calibri"/>
        </w:rPr>
      </w:pPr>
    </w:p>
    <w:p w14:paraId="26C91D64" w14:textId="0259BA25" w:rsidR="007404BB" w:rsidRPr="007404BB" w:rsidRDefault="007404BB" w:rsidP="007404BB">
      <w:pPr>
        <w:spacing w:line="276" w:lineRule="auto"/>
        <w:rPr>
          <w:rFonts w:ascii="Calibri" w:hAnsi="Calibri"/>
        </w:rPr>
      </w:pPr>
      <w:r w:rsidRPr="007404BB">
        <w:rPr>
          <w:rFonts w:ascii="Calibri" w:hAnsi="Calibri"/>
        </w:rPr>
        <w:t>When there are certain mentalities in your lif</w:t>
      </w:r>
      <w:r w:rsidR="00875A40">
        <w:rPr>
          <w:rFonts w:ascii="Calibri" w:hAnsi="Calibri"/>
        </w:rPr>
        <w:t>e</w:t>
      </w:r>
      <w:r w:rsidRPr="007404BB">
        <w:rPr>
          <w:rFonts w:ascii="Calibri" w:hAnsi="Calibri"/>
        </w:rPr>
        <w:t xml:space="preserve"> and when there are certain ways of thinking, sometimes it's hard to break those habits. The people were free, but they were living like slaves because they had been slaves for so long. </w:t>
      </w:r>
    </w:p>
    <w:p w14:paraId="0C7945B2" w14:textId="77777777" w:rsidR="007404BB" w:rsidRPr="007404BB" w:rsidRDefault="007404BB" w:rsidP="007404BB">
      <w:pPr>
        <w:spacing w:line="276" w:lineRule="auto"/>
        <w:rPr>
          <w:rFonts w:ascii="Calibri" w:hAnsi="Calibri"/>
        </w:rPr>
      </w:pPr>
    </w:p>
    <w:p w14:paraId="23737244" w14:textId="77777777" w:rsidR="007404BB" w:rsidRPr="007404BB" w:rsidRDefault="007404BB" w:rsidP="007404BB">
      <w:pPr>
        <w:spacing w:line="276" w:lineRule="auto"/>
        <w:rPr>
          <w:rFonts w:ascii="Calibri" w:hAnsi="Calibri"/>
        </w:rPr>
      </w:pPr>
      <w:r w:rsidRPr="007404BB">
        <w:rPr>
          <w:rFonts w:ascii="Calibri" w:hAnsi="Calibri"/>
        </w:rPr>
        <w:t xml:space="preserve">One of the areas that the prophet begins to challenge them in is their giving, their generosity. He says, “You have a slavery mentality. You are bringing the deformed animals. You’re bringing the animals that nobody else wants to the house of worship as a sacrifice.” It's like the little calf with seven legs – “We’ll give that to God. Nobody else will want that.” In the marketplace you're trying to sell your fruits and vegetables. People didn't want the brown bananas, the moldy avocados, and the mushy strawberries. “Let's take those to the house of God.” The prophet says, “We need to call a timeout. We need to talk about this. We need to look at your giving. We need to look at the tithes and offerings because you are robbing me. You are taking, you are eating that which belongs to God.” </w:t>
      </w:r>
    </w:p>
    <w:p w14:paraId="1EF361D0" w14:textId="77777777" w:rsidR="007404BB" w:rsidRPr="007404BB" w:rsidRDefault="007404BB" w:rsidP="007404BB">
      <w:pPr>
        <w:spacing w:line="276" w:lineRule="auto"/>
        <w:rPr>
          <w:rFonts w:ascii="Calibri" w:hAnsi="Calibri"/>
        </w:rPr>
      </w:pPr>
    </w:p>
    <w:p w14:paraId="044AC7B8" w14:textId="77777777" w:rsidR="00875A40" w:rsidRDefault="007404BB" w:rsidP="007404BB">
      <w:pPr>
        <w:spacing w:line="276" w:lineRule="auto"/>
        <w:rPr>
          <w:rFonts w:ascii="Calibri" w:hAnsi="Calibri"/>
        </w:rPr>
      </w:pPr>
      <w:r w:rsidRPr="007404BB">
        <w:rPr>
          <w:rFonts w:ascii="Calibri" w:hAnsi="Calibri"/>
        </w:rPr>
        <w:t xml:space="preserve">With all that in mind, it sets the backdrop for us. I think this is such a relevant word for us. </w:t>
      </w:r>
    </w:p>
    <w:p w14:paraId="00DC5BA9" w14:textId="77777777" w:rsidR="00875A40" w:rsidRDefault="00875A40" w:rsidP="007404BB">
      <w:pPr>
        <w:spacing w:line="276" w:lineRule="auto"/>
        <w:rPr>
          <w:rFonts w:ascii="Calibri" w:hAnsi="Calibri"/>
        </w:rPr>
      </w:pPr>
    </w:p>
    <w:p w14:paraId="79FC2A7F" w14:textId="43DC98BD" w:rsidR="007404BB" w:rsidRPr="007404BB" w:rsidRDefault="007404BB" w:rsidP="007404BB">
      <w:pPr>
        <w:spacing w:line="276" w:lineRule="auto"/>
        <w:rPr>
          <w:rFonts w:ascii="Calibri" w:hAnsi="Calibri"/>
        </w:rPr>
      </w:pPr>
      <w:r w:rsidRPr="007404BB">
        <w:rPr>
          <w:rFonts w:ascii="Calibri" w:hAnsi="Calibri"/>
        </w:rPr>
        <w:t>For many of us, the way that we think about money is related to the family that we grew up in. Old ways of thinking, new mentalities. If you did not grow up in a home that had a biblical understanding of money and finances, you’ve got to change your way of thinking. If you grew up in a very poor family and you never had enough and people worried all the time about bills, generally that gets passed on to you.</w:t>
      </w:r>
    </w:p>
    <w:p w14:paraId="59F74458" w14:textId="77777777" w:rsidR="007404BB" w:rsidRPr="007404BB" w:rsidRDefault="007404BB" w:rsidP="007404BB">
      <w:pPr>
        <w:spacing w:line="276" w:lineRule="auto"/>
        <w:rPr>
          <w:rFonts w:ascii="Calibri" w:hAnsi="Calibri"/>
        </w:rPr>
      </w:pPr>
    </w:p>
    <w:p w14:paraId="7E05C7B2" w14:textId="7D8DD1EA" w:rsidR="007404BB" w:rsidRPr="007404BB" w:rsidRDefault="007404BB" w:rsidP="007404BB">
      <w:pPr>
        <w:spacing w:line="276" w:lineRule="auto"/>
        <w:rPr>
          <w:rFonts w:ascii="Calibri" w:hAnsi="Calibri"/>
        </w:rPr>
      </w:pPr>
      <w:r w:rsidRPr="007404BB">
        <w:rPr>
          <w:rFonts w:ascii="Calibri" w:hAnsi="Calibri"/>
        </w:rPr>
        <w:t>Some of us in this room saw our parents worry. We saw grandma and grandparents and others worry. Anytime money or budgets c</w:t>
      </w:r>
      <w:r w:rsidR="00875A40">
        <w:rPr>
          <w:rFonts w:ascii="Calibri" w:hAnsi="Calibri"/>
        </w:rPr>
        <w:t>a</w:t>
      </w:r>
      <w:r w:rsidRPr="007404BB">
        <w:rPr>
          <w:rFonts w:ascii="Calibri" w:hAnsi="Calibri"/>
        </w:rPr>
        <w:t>me up, people g</w:t>
      </w:r>
      <w:r w:rsidR="00875A40">
        <w:rPr>
          <w:rFonts w:ascii="Calibri" w:hAnsi="Calibri"/>
        </w:rPr>
        <w:t>ot</w:t>
      </w:r>
      <w:r w:rsidRPr="007404BB">
        <w:rPr>
          <w:rFonts w:ascii="Calibri" w:hAnsi="Calibri"/>
        </w:rPr>
        <w:t xml:space="preserve"> clammed up, nervous, freak</w:t>
      </w:r>
      <w:r w:rsidR="00875A40">
        <w:rPr>
          <w:rFonts w:ascii="Calibri" w:hAnsi="Calibri"/>
        </w:rPr>
        <w:t>ed</w:t>
      </w:r>
      <w:r w:rsidRPr="007404BB">
        <w:rPr>
          <w:rFonts w:ascii="Calibri" w:hAnsi="Calibri"/>
        </w:rPr>
        <w:t xml:space="preserve"> out. That gets passed on to us sometimes. </w:t>
      </w:r>
    </w:p>
    <w:p w14:paraId="3ECAEECD" w14:textId="77777777" w:rsidR="007404BB" w:rsidRPr="007404BB" w:rsidRDefault="007404BB" w:rsidP="007404BB">
      <w:pPr>
        <w:spacing w:line="276" w:lineRule="auto"/>
        <w:rPr>
          <w:rFonts w:ascii="Calibri" w:hAnsi="Calibri"/>
        </w:rPr>
      </w:pPr>
    </w:p>
    <w:p w14:paraId="0A38011F" w14:textId="77777777" w:rsidR="007404BB" w:rsidRPr="007404BB" w:rsidRDefault="007404BB" w:rsidP="007404BB">
      <w:pPr>
        <w:spacing w:line="276" w:lineRule="auto"/>
        <w:rPr>
          <w:rFonts w:ascii="Calibri" w:hAnsi="Calibri"/>
        </w:rPr>
      </w:pPr>
      <w:r w:rsidRPr="007404BB">
        <w:rPr>
          <w:rFonts w:ascii="Calibri" w:hAnsi="Calibri"/>
        </w:rPr>
        <w:t xml:space="preserve">Others of us maybe grew up in families that had a lot. Maybe one of the things that we have to get over is that we don't have to have the very best of everything in our life to still have a good life. </w:t>
      </w:r>
    </w:p>
    <w:p w14:paraId="218FC327" w14:textId="77777777" w:rsidR="007404BB" w:rsidRPr="007404BB" w:rsidRDefault="007404BB" w:rsidP="007404BB">
      <w:pPr>
        <w:spacing w:line="276" w:lineRule="auto"/>
        <w:rPr>
          <w:rFonts w:ascii="Calibri" w:hAnsi="Calibri"/>
        </w:rPr>
      </w:pPr>
    </w:p>
    <w:p w14:paraId="233E6E2F" w14:textId="77777777" w:rsidR="007404BB" w:rsidRPr="007404BB" w:rsidRDefault="007404BB" w:rsidP="007404BB">
      <w:pPr>
        <w:spacing w:line="276" w:lineRule="auto"/>
        <w:rPr>
          <w:rFonts w:ascii="Calibri" w:hAnsi="Calibri"/>
        </w:rPr>
      </w:pPr>
      <w:r w:rsidRPr="007404BB">
        <w:rPr>
          <w:rFonts w:ascii="Calibri" w:hAnsi="Calibri"/>
        </w:rPr>
        <w:t>Whether we grew up with a lot or a little bit, we have to get past our past in order to understand the things of God.</w:t>
      </w:r>
    </w:p>
    <w:p w14:paraId="2D15D1B3" w14:textId="77777777" w:rsidR="007404BB" w:rsidRPr="007404BB" w:rsidRDefault="007404BB" w:rsidP="007404BB">
      <w:pPr>
        <w:spacing w:line="276" w:lineRule="auto"/>
        <w:rPr>
          <w:rFonts w:ascii="Calibri" w:hAnsi="Calibri"/>
        </w:rPr>
      </w:pPr>
    </w:p>
    <w:p w14:paraId="391A8496" w14:textId="77777777" w:rsidR="007404BB" w:rsidRPr="007404BB" w:rsidRDefault="007404BB" w:rsidP="007404BB">
      <w:pPr>
        <w:spacing w:line="276" w:lineRule="auto"/>
        <w:rPr>
          <w:rFonts w:ascii="Calibri" w:hAnsi="Calibri"/>
        </w:rPr>
      </w:pPr>
      <w:r w:rsidRPr="007404BB">
        <w:rPr>
          <w:rFonts w:ascii="Calibri" w:hAnsi="Calibri"/>
        </w:rPr>
        <w:t xml:space="preserve">The prophet is saying, “I know you had a hard time there in Babylon. I know it was difficult. I know it was challenging. But we've got to talk about some things.” </w:t>
      </w:r>
    </w:p>
    <w:p w14:paraId="495D500C" w14:textId="77777777" w:rsidR="007404BB" w:rsidRPr="007404BB" w:rsidRDefault="007404BB" w:rsidP="007404BB">
      <w:pPr>
        <w:spacing w:line="276" w:lineRule="auto"/>
        <w:rPr>
          <w:rFonts w:ascii="Calibri" w:hAnsi="Calibri"/>
        </w:rPr>
      </w:pPr>
    </w:p>
    <w:p w14:paraId="1BD4C93C" w14:textId="77777777" w:rsidR="007404BB" w:rsidRPr="007404BB" w:rsidRDefault="007404BB" w:rsidP="007404BB">
      <w:pPr>
        <w:spacing w:line="276" w:lineRule="auto"/>
        <w:rPr>
          <w:rFonts w:ascii="Calibri" w:hAnsi="Calibri"/>
          <w:b/>
          <w:bCs/>
        </w:rPr>
      </w:pPr>
      <w:r w:rsidRPr="007404BB">
        <w:rPr>
          <w:rFonts w:ascii="Calibri" w:hAnsi="Calibri"/>
          <w:b/>
          <w:bCs/>
        </w:rPr>
        <w:t>THE PROBLEM</w:t>
      </w:r>
    </w:p>
    <w:p w14:paraId="4D38B35A" w14:textId="77777777" w:rsidR="007404BB" w:rsidRPr="007404BB" w:rsidRDefault="007404BB" w:rsidP="007404BB">
      <w:pPr>
        <w:spacing w:line="276" w:lineRule="auto"/>
        <w:rPr>
          <w:rFonts w:ascii="Calibri" w:hAnsi="Calibri"/>
          <w:b/>
          <w:bCs/>
        </w:rPr>
      </w:pPr>
      <w:r w:rsidRPr="007404BB">
        <w:rPr>
          <w:rFonts w:ascii="Calibri" w:hAnsi="Calibri"/>
          <w:b/>
          <w:bCs/>
        </w:rPr>
        <w:t>1. GOD WILL BLESS ME WHEN I RETURN WHAT BELONGS TO HIM.</w:t>
      </w:r>
    </w:p>
    <w:p w14:paraId="13455226" w14:textId="77777777" w:rsidR="007404BB" w:rsidRPr="007404BB" w:rsidRDefault="007404BB" w:rsidP="007404BB">
      <w:pPr>
        <w:spacing w:line="276" w:lineRule="auto"/>
        <w:rPr>
          <w:rFonts w:ascii="Calibri" w:hAnsi="Calibri"/>
        </w:rPr>
      </w:pPr>
    </w:p>
    <w:p w14:paraId="656D3619" w14:textId="77777777" w:rsidR="007404BB" w:rsidRPr="007404BB" w:rsidRDefault="007404BB" w:rsidP="007404BB">
      <w:pPr>
        <w:spacing w:line="276" w:lineRule="auto"/>
        <w:rPr>
          <w:rFonts w:ascii="Calibri" w:hAnsi="Calibri"/>
        </w:rPr>
      </w:pPr>
      <w:r w:rsidRPr="007404BB">
        <w:rPr>
          <w:rFonts w:ascii="Calibri" w:hAnsi="Calibri"/>
        </w:rPr>
        <w:t>“You are robbing me in tithes and offerings. You are keeping that which belongs to me” (Malachi 3:8-9).</w:t>
      </w:r>
    </w:p>
    <w:p w14:paraId="29C14310" w14:textId="77777777" w:rsidR="007404BB" w:rsidRPr="007404BB" w:rsidRDefault="007404BB" w:rsidP="007404BB">
      <w:pPr>
        <w:spacing w:line="276" w:lineRule="auto"/>
        <w:rPr>
          <w:rFonts w:ascii="Calibri" w:hAnsi="Calibri"/>
        </w:rPr>
      </w:pPr>
    </w:p>
    <w:p w14:paraId="76367874" w14:textId="77777777" w:rsidR="007404BB" w:rsidRPr="007404BB" w:rsidRDefault="007404BB" w:rsidP="007404BB">
      <w:pPr>
        <w:spacing w:line="276" w:lineRule="auto"/>
        <w:rPr>
          <w:rFonts w:ascii="Calibri" w:hAnsi="Calibri"/>
        </w:rPr>
      </w:pPr>
      <w:r w:rsidRPr="007404BB">
        <w:rPr>
          <w:rFonts w:ascii="Calibri" w:hAnsi="Calibri"/>
        </w:rPr>
        <w:t xml:space="preserve">The Bible says that everything we have really belongs to God. Our bank account belongs to God. The car that we drive belongs to God. The house that we live in belongs to God. Everything in the world belongs to God. </w:t>
      </w:r>
    </w:p>
    <w:p w14:paraId="22B7EA76" w14:textId="77777777" w:rsidR="007404BB" w:rsidRPr="007404BB" w:rsidRDefault="007404BB" w:rsidP="007404BB">
      <w:pPr>
        <w:spacing w:line="276" w:lineRule="auto"/>
        <w:rPr>
          <w:rFonts w:ascii="Calibri" w:hAnsi="Calibri"/>
        </w:rPr>
      </w:pPr>
    </w:p>
    <w:p w14:paraId="04AA6F23" w14:textId="10BA9B03" w:rsidR="007404BB" w:rsidRPr="007404BB" w:rsidRDefault="00875A40" w:rsidP="007404BB">
      <w:pPr>
        <w:spacing w:line="276" w:lineRule="auto"/>
        <w:rPr>
          <w:rFonts w:ascii="Calibri" w:hAnsi="Calibri"/>
        </w:rPr>
      </w:pPr>
      <w:r>
        <w:rPr>
          <w:rFonts w:ascii="Calibri" w:hAnsi="Calibri"/>
        </w:rPr>
        <w:t>“</w:t>
      </w:r>
      <w:r w:rsidR="007404BB" w:rsidRPr="007404BB">
        <w:rPr>
          <w:rFonts w:ascii="Calibri" w:hAnsi="Calibri"/>
        </w:rPr>
        <w:t xml:space="preserve">The earth is the Lord's and everything in it. The world and all its people belong to him” (Psalm 24:1). </w:t>
      </w:r>
    </w:p>
    <w:p w14:paraId="19764305" w14:textId="77777777" w:rsidR="007404BB" w:rsidRPr="007404BB" w:rsidRDefault="007404BB" w:rsidP="007404BB">
      <w:pPr>
        <w:spacing w:line="276" w:lineRule="auto"/>
        <w:rPr>
          <w:rFonts w:ascii="Calibri" w:hAnsi="Calibri"/>
        </w:rPr>
      </w:pPr>
    </w:p>
    <w:p w14:paraId="68F5DE39" w14:textId="77777777" w:rsidR="007404BB" w:rsidRPr="007404BB" w:rsidRDefault="007404BB" w:rsidP="007404BB">
      <w:pPr>
        <w:spacing w:line="276" w:lineRule="auto"/>
        <w:rPr>
          <w:rFonts w:ascii="Calibri" w:hAnsi="Calibri"/>
        </w:rPr>
      </w:pPr>
      <w:r w:rsidRPr="007404BB">
        <w:rPr>
          <w:rFonts w:ascii="Calibri" w:hAnsi="Calibri"/>
        </w:rPr>
        <w:lastRenderedPageBreak/>
        <w:t xml:space="preserve">First concept: Everything belongs to God. It doesn't belong to me. God has chosen to entrust certain things to us, but ultimately, everything belongs to God. </w:t>
      </w:r>
    </w:p>
    <w:p w14:paraId="3B5B0E85" w14:textId="77777777" w:rsidR="007404BB" w:rsidRPr="007404BB" w:rsidRDefault="007404BB" w:rsidP="007404BB">
      <w:pPr>
        <w:spacing w:line="276" w:lineRule="auto"/>
        <w:rPr>
          <w:rFonts w:ascii="Calibri" w:hAnsi="Calibri"/>
        </w:rPr>
      </w:pPr>
    </w:p>
    <w:p w14:paraId="2F48C7AE" w14:textId="77777777" w:rsidR="007404BB" w:rsidRPr="007404BB" w:rsidRDefault="007404BB" w:rsidP="007404BB">
      <w:pPr>
        <w:spacing w:line="276" w:lineRule="auto"/>
        <w:rPr>
          <w:rFonts w:ascii="Calibri" w:hAnsi="Calibri"/>
        </w:rPr>
      </w:pPr>
      <w:r w:rsidRPr="007404BB">
        <w:rPr>
          <w:rFonts w:ascii="Calibri" w:hAnsi="Calibri"/>
        </w:rPr>
        <w:t>God has said that we return back to Him the tithe, the first 10%. The problem was the people were taking that which belonged to God. This was a huge problem. Everything that I have is God’s. I think it's important for us to understand that. When I begin to look at my stuff not just as my stuff, but I see my stuff as being endowed to me by the Creator, by God, then I hold on to things a little bit more loosely.</w:t>
      </w:r>
    </w:p>
    <w:p w14:paraId="16211D01" w14:textId="77777777" w:rsidR="007404BB" w:rsidRPr="007404BB" w:rsidRDefault="007404BB" w:rsidP="007404BB">
      <w:pPr>
        <w:spacing w:line="276" w:lineRule="auto"/>
        <w:rPr>
          <w:rFonts w:ascii="Calibri" w:hAnsi="Calibri"/>
        </w:rPr>
      </w:pPr>
    </w:p>
    <w:p w14:paraId="0F626B16" w14:textId="77777777" w:rsidR="007404BB" w:rsidRPr="007404BB" w:rsidRDefault="007404BB" w:rsidP="007404BB">
      <w:pPr>
        <w:spacing w:line="276" w:lineRule="auto"/>
        <w:rPr>
          <w:rFonts w:ascii="Calibri" w:hAnsi="Calibri"/>
        </w:rPr>
      </w:pPr>
      <w:r w:rsidRPr="007404BB">
        <w:rPr>
          <w:rFonts w:ascii="Calibri" w:hAnsi="Calibri"/>
        </w:rPr>
        <w:t xml:space="preserve">God is the one who has given you the ability to produce wealth. </w:t>
      </w:r>
    </w:p>
    <w:p w14:paraId="4DB2D58D" w14:textId="77777777" w:rsidR="007404BB" w:rsidRPr="007404BB" w:rsidRDefault="007404BB" w:rsidP="007404BB">
      <w:pPr>
        <w:spacing w:line="276" w:lineRule="auto"/>
        <w:rPr>
          <w:rFonts w:ascii="Calibri" w:hAnsi="Calibri"/>
        </w:rPr>
      </w:pPr>
    </w:p>
    <w:p w14:paraId="60B762A7" w14:textId="77777777" w:rsidR="007404BB" w:rsidRPr="007404BB" w:rsidRDefault="007404BB" w:rsidP="007404BB">
      <w:pPr>
        <w:spacing w:line="276" w:lineRule="auto"/>
        <w:rPr>
          <w:rFonts w:ascii="Calibri" w:hAnsi="Calibri"/>
        </w:rPr>
      </w:pPr>
      <w:r w:rsidRPr="007404BB">
        <w:rPr>
          <w:rFonts w:ascii="Calibri" w:hAnsi="Calibri"/>
        </w:rPr>
        <w:t>“But remember the LORD your God, for it is he who gives you the ability to produce wealth, and so confirms his covenant, which he swore to your forefathers, as it is today” (Deuteronomy 8:18).</w:t>
      </w:r>
    </w:p>
    <w:p w14:paraId="7650981A" w14:textId="77777777" w:rsidR="007404BB" w:rsidRPr="007404BB" w:rsidRDefault="007404BB" w:rsidP="007404BB">
      <w:pPr>
        <w:spacing w:line="276" w:lineRule="auto"/>
        <w:rPr>
          <w:rFonts w:ascii="Calibri" w:hAnsi="Calibri"/>
        </w:rPr>
      </w:pPr>
    </w:p>
    <w:p w14:paraId="0CE80BD1" w14:textId="77777777" w:rsidR="007404BB" w:rsidRPr="007404BB" w:rsidRDefault="007404BB" w:rsidP="007404BB">
      <w:pPr>
        <w:spacing w:line="276" w:lineRule="auto"/>
        <w:rPr>
          <w:rFonts w:ascii="Calibri" w:hAnsi="Calibri"/>
        </w:rPr>
      </w:pPr>
      <w:r w:rsidRPr="007404BB">
        <w:rPr>
          <w:rFonts w:ascii="Calibri" w:hAnsi="Calibri"/>
        </w:rPr>
        <w:t>God has given you the ability to make money. Is that a good thing today? Where are my salespeople today? How many of us are gifted in sales? Just raise your hand. You could you sell things people didn't even want. You walk in the room and people start writing checks. You’re a selling machine. God has given you the ability to sell.</w:t>
      </w:r>
    </w:p>
    <w:p w14:paraId="3D1A19D5" w14:textId="77777777" w:rsidR="007404BB" w:rsidRPr="007404BB" w:rsidRDefault="007404BB" w:rsidP="007404BB">
      <w:pPr>
        <w:spacing w:line="276" w:lineRule="auto"/>
        <w:rPr>
          <w:rFonts w:ascii="Calibri" w:hAnsi="Calibri"/>
        </w:rPr>
      </w:pPr>
    </w:p>
    <w:p w14:paraId="2D5DD01B" w14:textId="1FAEBDC4" w:rsidR="007404BB" w:rsidRPr="007404BB" w:rsidRDefault="007404BB" w:rsidP="007404BB">
      <w:pPr>
        <w:spacing w:line="276" w:lineRule="auto"/>
        <w:rPr>
          <w:rFonts w:ascii="Calibri" w:hAnsi="Calibri"/>
        </w:rPr>
      </w:pPr>
      <w:r w:rsidRPr="007404BB">
        <w:rPr>
          <w:rFonts w:ascii="Calibri" w:hAnsi="Calibri"/>
        </w:rPr>
        <w:t xml:space="preserve">Where are my numbers people? How many of you love Excel? </w:t>
      </w:r>
      <w:r w:rsidR="00875A40">
        <w:rPr>
          <w:rFonts w:ascii="Calibri" w:hAnsi="Calibri"/>
        </w:rPr>
        <w:t>Who loves</w:t>
      </w:r>
      <w:r w:rsidRPr="007404BB">
        <w:rPr>
          <w:rFonts w:ascii="Calibri" w:hAnsi="Calibri"/>
        </w:rPr>
        <w:t xml:space="preserve"> to make spreadsheets and crunch the numbers</w:t>
      </w:r>
      <w:r w:rsidR="00875A40">
        <w:rPr>
          <w:rFonts w:ascii="Calibri" w:hAnsi="Calibri"/>
        </w:rPr>
        <w:t xml:space="preserve">? </w:t>
      </w:r>
      <w:proofErr w:type="spellStart"/>
      <w:r w:rsidRPr="007404BB">
        <w:rPr>
          <w:rFonts w:ascii="Calibri" w:hAnsi="Calibri"/>
        </w:rPr>
        <w:t>God</w:t>
      </w:r>
      <w:proofErr w:type="spellEnd"/>
      <w:r w:rsidRPr="007404BB">
        <w:rPr>
          <w:rFonts w:ascii="Calibri" w:hAnsi="Calibri"/>
        </w:rPr>
        <w:t xml:space="preserve"> has given </w:t>
      </w:r>
      <w:proofErr w:type="spellStart"/>
      <w:r w:rsidRPr="007404BB">
        <w:rPr>
          <w:rFonts w:ascii="Calibri" w:hAnsi="Calibri"/>
        </w:rPr>
        <w:t>you</w:t>
      </w:r>
      <w:proofErr w:type="spellEnd"/>
      <w:r w:rsidRPr="007404BB">
        <w:rPr>
          <w:rFonts w:ascii="Calibri" w:hAnsi="Calibri"/>
        </w:rPr>
        <w:t xml:space="preserve"> ability to do that. That's from God. </w:t>
      </w:r>
    </w:p>
    <w:p w14:paraId="0305597B" w14:textId="77777777" w:rsidR="007404BB" w:rsidRPr="007404BB" w:rsidRDefault="007404BB" w:rsidP="007404BB">
      <w:pPr>
        <w:spacing w:line="276" w:lineRule="auto"/>
        <w:rPr>
          <w:rFonts w:ascii="Calibri" w:hAnsi="Calibri"/>
        </w:rPr>
      </w:pPr>
    </w:p>
    <w:p w14:paraId="7F466399" w14:textId="77777777" w:rsidR="007404BB" w:rsidRPr="007404BB" w:rsidRDefault="007404BB" w:rsidP="007404BB">
      <w:pPr>
        <w:spacing w:line="276" w:lineRule="auto"/>
        <w:rPr>
          <w:rFonts w:ascii="Calibri" w:hAnsi="Calibri"/>
        </w:rPr>
      </w:pPr>
      <w:r w:rsidRPr="007404BB">
        <w:rPr>
          <w:rFonts w:ascii="Calibri" w:hAnsi="Calibri"/>
        </w:rPr>
        <w:t xml:space="preserve">Your education is from God. Some of you have a first-class education. It's a great gift from God. God has blessed you. People would kill in this room to have the education that you have. It's a gift from God. </w:t>
      </w:r>
    </w:p>
    <w:p w14:paraId="4A67F353" w14:textId="77777777" w:rsidR="007404BB" w:rsidRPr="007404BB" w:rsidRDefault="007404BB" w:rsidP="007404BB">
      <w:pPr>
        <w:spacing w:line="276" w:lineRule="auto"/>
        <w:rPr>
          <w:rFonts w:ascii="Calibri" w:hAnsi="Calibri"/>
        </w:rPr>
      </w:pPr>
    </w:p>
    <w:p w14:paraId="10EE829C" w14:textId="3684BF5D" w:rsidR="007404BB" w:rsidRPr="007404BB" w:rsidRDefault="007404BB" w:rsidP="007404BB">
      <w:pPr>
        <w:spacing w:line="276" w:lineRule="auto"/>
        <w:rPr>
          <w:rFonts w:ascii="Calibri" w:hAnsi="Calibri"/>
        </w:rPr>
      </w:pPr>
      <w:r w:rsidRPr="007404BB">
        <w:rPr>
          <w:rFonts w:ascii="Calibri" w:hAnsi="Calibri"/>
        </w:rPr>
        <w:t>I took one of those tests when I was coming out of high school that predicts the type of vocation you should pursue. I took it and I had never even considered being a pastor, but actually that came out to be one of my top ones. That</w:t>
      </w:r>
      <w:r w:rsidR="00875A40">
        <w:rPr>
          <w:rFonts w:ascii="Calibri" w:hAnsi="Calibri"/>
        </w:rPr>
        <w:t xml:space="preserve"> wa</w:t>
      </w:r>
      <w:r w:rsidRPr="007404BB">
        <w:rPr>
          <w:rFonts w:ascii="Calibri" w:hAnsi="Calibri"/>
        </w:rPr>
        <w:t>s kind of cool.</w:t>
      </w:r>
    </w:p>
    <w:p w14:paraId="29154AC7" w14:textId="77777777" w:rsidR="007404BB" w:rsidRPr="007404BB" w:rsidRDefault="007404BB" w:rsidP="007404BB">
      <w:pPr>
        <w:spacing w:line="276" w:lineRule="auto"/>
        <w:rPr>
          <w:rFonts w:ascii="Calibri" w:hAnsi="Calibri"/>
        </w:rPr>
      </w:pPr>
    </w:p>
    <w:p w14:paraId="30E27F4C" w14:textId="77777777" w:rsidR="007404BB" w:rsidRPr="007404BB" w:rsidRDefault="007404BB" w:rsidP="007404BB">
      <w:pPr>
        <w:spacing w:line="276" w:lineRule="auto"/>
        <w:rPr>
          <w:rFonts w:ascii="Calibri" w:hAnsi="Calibri"/>
        </w:rPr>
      </w:pPr>
      <w:r w:rsidRPr="007404BB">
        <w:rPr>
          <w:rFonts w:ascii="Calibri" w:hAnsi="Calibri"/>
        </w:rPr>
        <w:t>Pastor Geoff and I were talking this week in the office. He said he took the same test. The test said that he was supposed to be a flight attendant. The next time you see Pastor Geoff, you need to ask him for some peanuts.</w:t>
      </w:r>
    </w:p>
    <w:p w14:paraId="7C3A59A0" w14:textId="77777777" w:rsidR="007404BB" w:rsidRPr="007404BB" w:rsidRDefault="007404BB" w:rsidP="007404BB">
      <w:pPr>
        <w:spacing w:line="276" w:lineRule="auto"/>
        <w:rPr>
          <w:rFonts w:ascii="Calibri" w:hAnsi="Calibri"/>
        </w:rPr>
      </w:pPr>
    </w:p>
    <w:p w14:paraId="658D5937" w14:textId="77777777" w:rsidR="007404BB" w:rsidRPr="007404BB" w:rsidRDefault="007404BB" w:rsidP="007404BB">
      <w:pPr>
        <w:spacing w:line="276" w:lineRule="auto"/>
        <w:rPr>
          <w:rFonts w:ascii="Calibri" w:hAnsi="Calibri"/>
        </w:rPr>
      </w:pPr>
      <w:r w:rsidRPr="007404BB">
        <w:rPr>
          <w:rFonts w:ascii="Calibri" w:hAnsi="Calibri"/>
        </w:rPr>
        <w:t xml:space="preserve">God has given every person in here different abilities. When you use those abilities, God has given you the ability to produce wealth. That's a good thing. </w:t>
      </w:r>
    </w:p>
    <w:p w14:paraId="7AA48A30" w14:textId="77777777" w:rsidR="007404BB" w:rsidRPr="007404BB" w:rsidRDefault="007404BB" w:rsidP="007404BB">
      <w:pPr>
        <w:spacing w:line="276" w:lineRule="auto"/>
        <w:rPr>
          <w:rFonts w:ascii="Calibri" w:hAnsi="Calibri"/>
        </w:rPr>
      </w:pPr>
    </w:p>
    <w:p w14:paraId="15565345" w14:textId="77777777" w:rsidR="007404BB" w:rsidRPr="007404BB" w:rsidRDefault="007404BB" w:rsidP="007404BB">
      <w:pPr>
        <w:spacing w:line="276" w:lineRule="auto"/>
        <w:rPr>
          <w:rFonts w:ascii="Calibri" w:hAnsi="Calibri"/>
        </w:rPr>
      </w:pPr>
      <w:r w:rsidRPr="007404BB">
        <w:rPr>
          <w:rFonts w:ascii="Calibri" w:hAnsi="Calibri"/>
        </w:rPr>
        <w:t xml:space="preserve">When you begin to see your stuff as borrowed, stuff that is given to you by God, and you see your ability to excel in your career and in your job and in your education as a blessing from God, then returning to God doesn't really seem like that big a deal. You're like, “Of course I would want to do that. I'm grateful. Look what God has done.” </w:t>
      </w:r>
    </w:p>
    <w:p w14:paraId="2BC52D0C" w14:textId="77777777" w:rsidR="007404BB" w:rsidRPr="007404BB" w:rsidRDefault="007404BB" w:rsidP="007404BB">
      <w:pPr>
        <w:spacing w:line="276" w:lineRule="auto"/>
        <w:rPr>
          <w:rFonts w:ascii="Calibri" w:hAnsi="Calibri"/>
        </w:rPr>
      </w:pPr>
    </w:p>
    <w:p w14:paraId="465DFAED" w14:textId="77777777" w:rsidR="007404BB" w:rsidRPr="007404BB" w:rsidRDefault="007404BB" w:rsidP="007404BB">
      <w:pPr>
        <w:spacing w:line="276" w:lineRule="auto"/>
        <w:rPr>
          <w:rFonts w:ascii="Calibri" w:hAnsi="Calibri"/>
        </w:rPr>
      </w:pPr>
      <w:r w:rsidRPr="007404BB">
        <w:rPr>
          <w:rFonts w:ascii="Calibri" w:hAnsi="Calibri"/>
        </w:rPr>
        <w:t>The problem is when we think that all of our stuff, all of our abilities, and all of our education is from or for us, rather than from or for God. Everything we have belongs to God.</w:t>
      </w:r>
    </w:p>
    <w:p w14:paraId="1E704093" w14:textId="77777777" w:rsidR="007404BB" w:rsidRPr="007404BB" w:rsidRDefault="007404BB" w:rsidP="007404BB">
      <w:pPr>
        <w:spacing w:line="276" w:lineRule="auto"/>
        <w:rPr>
          <w:rFonts w:ascii="Calibri" w:hAnsi="Calibri"/>
        </w:rPr>
      </w:pPr>
    </w:p>
    <w:p w14:paraId="5369FF26" w14:textId="77777777" w:rsidR="007404BB" w:rsidRPr="007404BB" w:rsidRDefault="007404BB" w:rsidP="007404BB">
      <w:pPr>
        <w:spacing w:line="276" w:lineRule="auto"/>
        <w:rPr>
          <w:rFonts w:ascii="Calibri" w:hAnsi="Calibri"/>
        </w:rPr>
      </w:pPr>
      <w:r w:rsidRPr="007404BB">
        <w:rPr>
          <w:rFonts w:ascii="Calibri" w:hAnsi="Calibri"/>
        </w:rPr>
        <w:t>Here’s the problem: The people were taking what belonged to God.</w:t>
      </w:r>
    </w:p>
    <w:p w14:paraId="246E340A" w14:textId="77777777" w:rsidR="007404BB" w:rsidRPr="007404BB" w:rsidRDefault="007404BB" w:rsidP="007404BB">
      <w:pPr>
        <w:spacing w:line="276" w:lineRule="auto"/>
        <w:rPr>
          <w:rFonts w:ascii="Calibri" w:hAnsi="Calibri"/>
        </w:rPr>
      </w:pPr>
    </w:p>
    <w:p w14:paraId="32CF384E" w14:textId="77777777" w:rsidR="007404BB" w:rsidRPr="007404BB" w:rsidRDefault="007404BB" w:rsidP="007404BB">
      <w:pPr>
        <w:spacing w:line="276" w:lineRule="auto"/>
        <w:rPr>
          <w:rFonts w:ascii="Calibri" w:hAnsi="Calibri"/>
          <w:b/>
          <w:bCs/>
        </w:rPr>
      </w:pPr>
      <w:r w:rsidRPr="007404BB">
        <w:rPr>
          <w:rFonts w:ascii="Calibri" w:hAnsi="Calibri"/>
          <w:b/>
          <w:bCs/>
        </w:rPr>
        <w:t>THE SOLUTION</w:t>
      </w:r>
    </w:p>
    <w:p w14:paraId="52AFC58D" w14:textId="77777777" w:rsidR="007404BB" w:rsidRPr="007404BB" w:rsidRDefault="007404BB" w:rsidP="007404BB">
      <w:pPr>
        <w:spacing w:line="276" w:lineRule="auto"/>
        <w:rPr>
          <w:rFonts w:ascii="Calibri" w:hAnsi="Calibri"/>
          <w:b/>
          <w:bCs/>
        </w:rPr>
      </w:pPr>
      <w:r w:rsidRPr="007404BB">
        <w:rPr>
          <w:rFonts w:ascii="Calibri" w:hAnsi="Calibri"/>
          <w:b/>
          <w:bCs/>
        </w:rPr>
        <w:t>2. GOD WILL BLESS ME WHEN I FOLLOW GOD’S STANDARD FOR GIVING.</w:t>
      </w:r>
    </w:p>
    <w:p w14:paraId="3C3A9B6C" w14:textId="77777777" w:rsidR="007404BB" w:rsidRPr="007404BB" w:rsidRDefault="007404BB" w:rsidP="007404BB">
      <w:pPr>
        <w:spacing w:line="276" w:lineRule="auto"/>
        <w:rPr>
          <w:rFonts w:ascii="Calibri" w:hAnsi="Calibri"/>
        </w:rPr>
      </w:pPr>
    </w:p>
    <w:p w14:paraId="2F6958F9" w14:textId="77777777" w:rsidR="007404BB" w:rsidRPr="007404BB" w:rsidRDefault="007404BB" w:rsidP="007404BB">
      <w:pPr>
        <w:spacing w:line="276" w:lineRule="auto"/>
        <w:rPr>
          <w:rFonts w:ascii="Calibri" w:hAnsi="Calibri"/>
        </w:rPr>
      </w:pPr>
      <w:r w:rsidRPr="007404BB">
        <w:rPr>
          <w:rFonts w:ascii="Calibri" w:hAnsi="Calibri"/>
        </w:rPr>
        <w:t>“Bring the whole tithe into the storehouse, that there may be food in my house” (Malachi 3:10).</w:t>
      </w:r>
    </w:p>
    <w:p w14:paraId="77872105" w14:textId="77777777" w:rsidR="007404BB" w:rsidRPr="007404BB" w:rsidRDefault="007404BB" w:rsidP="007404BB">
      <w:pPr>
        <w:spacing w:line="276" w:lineRule="auto"/>
        <w:rPr>
          <w:rFonts w:ascii="Calibri" w:hAnsi="Calibri"/>
        </w:rPr>
      </w:pPr>
    </w:p>
    <w:p w14:paraId="160AB17C" w14:textId="77777777" w:rsidR="007404BB" w:rsidRPr="007404BB" w:rsidRDefault="007404BB" w:rsidP="007404BB">
      <w:pPr>
        <w:spacing w:line="276" w:lineRule="auto"/>
        <w:rPr>
          <w:rFonts w:ascii="Calibri" w:hAnsi="Calibri"/>
        </w:rPr>
      </w:pPr>
      <w:r w:rsidRPr="007404BB">
        <w:rPr>
          <w:rFonts w:ascii="Calibri" w:hAnsi="Calibri"/>
        </w:rPr>
        <w:t xml:space="preserve">The whole tithe, not a portion of the tithe. The word “tithe” means 10, a tenth portion. A tenth of all my revenue streams belongs to God. </w:t>
      </w:r>
    </w:p>
    <w:p w14:paraId="33478E7B" w14:textId="77777777" w:rsidR="007404BB" w:rsidRPr="007404BB" w:rsidRDefault="007404BB" w:rsidP="007404BB">
      <w:pPr>
        <w:spacing w:line="276" w:lineRule="auto"/>
        <w:rPr>
          <w:rFonts w:ascii="Calibri" w:hAnsi="Calibri"/>
        </w:rPr>
      </w:pPr>
    </w:p>
    <w:p w14:paraId="5B31D382" w14:textId="1552BB9D" w:rsidR="007404BB" w:rsidRPr="007404BB" w:rsidRDefault="00875A40" w:rsidP="007404BB">
      <w:pPr>
        <w:spacing w:line="276" w:lineRule="auto"/>
        <w:rPr>
          <w:rFonts w:ascii="Calibri" w:hAnsi="Calibri"/>
        </w:rPr>
      </w:pPr>
      <w:r>
        <w:rPr>
          <w:rFonts w:ascii="Calibri" w:hAnsi="Calibri"/>
        </w:rPr>
        <w:t>Most</w:t>
      </w:r>
      <w:r w:rsidR="007404BB" w:rsidRPr="007404BB">
        <w:rPr>
          <w:rFonts w:ascii="Calibri" w:hAnsi="Calibri"/>
        </w:rPr>
        <w:t xml:space="preserve"> of my time and energy is spent here at the church. But I also make money in real estate. I have another stream of revenue. I also speak at conferences and churches, so I have another stream of income. I love doing that because I have the opportunity to tithe to God based on all my income. </w:t>
      </w:r>
    </w:p>
    <w:p w14:paraId="218BFF5D" w14:textId="77777777" w:rsidR="007404BB" w:rsidRPr="007404BB" w:rsidRDefault="007404BB" w:rsidP="007404BB">
      <w:pPr>
        <w:spacing w:line="276" w:lineRule="auto"/>
        <w:rPr>
          <w:rFonts w:ascii="Calibri" w:hAnsi="Calibri"/>
        </w:rPr>
      </w:pPr>
    </w:p>
    <w:p w14:paraId="12D06429" w14:textId="41D0DC26" w:rsidR="007404BB" w:rsidRPr="007404BB" w:rsidRDefault="007404BB" w:rsidP="007404BB">
      <w:pPr>
        <w:spacing w:line="276" w:lineRule="auto"/>
        <w:rPr>
          <w:rFonts w:ascii="Calibri" w:hAnsi="Calibri"/>
        </w:rPr>
      </w:pPr>
      <w:r w:rsidRPr="007404BB">
        <w:rPr>
          <w:rFonts w:ascii="Calibri" w:hAnsi="Calibri"/>
        </w:rPr>
        <w:t xml:space="preserve">Just recently, Gena and I sold a house and we were able to bring the largest gift that we have ever given to our church in our whole marriage just a few weeks ago. It made me giddy. I was excited. It was awesome. “My Lord, thank you for that.” </w:t>
      </w:r>
    </w:p>
    <w:p w14:paraId="5F9F3669" w14:textId="77777777" w:rsidR="007404BB" w:rsidRPr="007404BB" w:rsidRDefault="007404BB" w:rsidP="007404BB">
      <w:pPr>
        <w:spacing w:line="276" w:lineRule="auto"/>
        <w:rPr>
          <w:rFonts w:ascii="Calibri" w:hAnsi="Calibri"/>
        </w:rPr>
      </w:pPr>
    </w:p>
    <w:p w14:paraId="79F738DA" w14:textId="77777777" w:rsidR="007404BB" w:rsidRPr="007404BB" w:rsidRDefault="007404BB" w:rsidP="007404BB">
      <w:pPr>
        <w:spacing w:line="276" w:lineRule="auto"/>
        <w:rPr>
          <w:rFonts w:ascii="Calibri" w:hAnsi="Calibri"/>
        </w:rPr>
      </w:pPr>
      <w:r w:rsidRPr="007404BB">
        <w:rPr>
          <w:rFonts w:ascii="Calibri" w:hAnsi="Calibri"/>
        </w:rPr>
        <w:t xml:space="preserve">It's a privilege to give to God. We tithe on all of our revenue, all of our resources, all the things. If you're having a resource problem, you might think about adding a stream of revenue. But ultimately we need to get our finances under the blessings of God. </w:t>
      </w:r>
    </w:p>
    <w:p w14:paraId="1C4CF3D1" w14:textId="77777777" w:rsidR="007404BB" w:rsidRPr="007404BB" w:rsidRDefault="007404BB" w:rsidP="007404BB">
      <w:pPr>
        <w:spacing w:line="276" w:lineRule="auto"/>
        <w:rPr>
          <w:rFonts w:ascii="Calibri" w:hAnsi="Calibri"/>
        </w:rPr>
      </w:pPr>
    </w:p>
    <w:p w14:paraId="4F324CB3" w14:textId="347F8B87" w:rsidR="007404BB" w:rsidRPr="007404BB" w:rsidRDefault="007404BB" w:rsidP="007404BB">
      <w:pPr>
        <w:spacing w:line="276" w:lineRule="auto"/>
        <w:rPr>
          <w:rFonts w:ascii="Calibri" w:hAnsi="Calibri"/>
        </w:rPr>
      </w:pPr>
      <w:r w:rsidRPr="007404BB">
        <w:rPr>
          <w:rFonts w:ascii="Calibri" w:hAnsi="Calibri"/>
        </w:rPr>
        <w:t>The problem is people were eating the tithe. The solution</w:t>
      </w:r>
      <w:r w:rsidR="00F134A4">
        <w:rPr>
          <w:rFonts w:ascii="Calibri" w:hAnsi="Calibri"/>
        </w:rPr>
        <w:t>,</w:t>
      </w:r>
      <w:r w:rsidRPr="007404BB">
        <w:rPr>
          <w:rFonts w:ascii="Calibri" w:hAnsi="Calibri"/>
        </w:rPr>
        <w:t xml:space="preserve"> he says</w:t>
      </w:r>
      <w:r w:rsidR="00F134A4">
        <w:rPr>
          <w:rFonts w:ascii="Calibri" w:hAnsi="Calibri"/>
        </w:rPr>
        <w:t>,</w:t>
      </w:r>
      <w:r w:rsidRPr="007404BB">
        <w:rPr>
          <w:rFonts w:ascii="Calibri" w:hAnsi="Calibri"/>
        </w:rPr>
        <w:t xml:space="preserve"> is to bring the tithe into the storehouse and bring the whole tithe. </w:t>
      </w:r>
    </w:p>
    <w:p w14:paraId="57B55C92" w14:textId="77777777" w:rsidR="007404BB" w:rsidRPr="007404BB" w:rsidRDefault="007404BB" w:rsidP="007404BB">
      <w:pPr>
        <w:spacing w:line="276" w:lineRule="auto"/>
        <w:rPr>
          <w:rFonts w:ascii="Calibri" w:hAnsi="Calibri"/>
        </w:rPr>
      </w:pPr>
    </w:p>
    <w:p w14:paraId="63AD3C4E" w14:textId="1C189695" w:rsidR="007404BB" w:rsidRPr="007404BB" w:rsidRDefault="007404BB" w:rsidP="007404BB">
      <w:pPr>
        <w:spacing w:line="276" w:lineRule="auto"/>
        <w:rPr>
          <w:rFonts w:ascii="Calibri" w:hAnsi="Calibri"/>
        </w:rPr>
      </w:pPr>
      <w:r w:rsidRPr="007404BB">
        <w:rPr>
          <w:rFonts w:ascii="Calibri" w:hAnsi="Calibri"/>
        </w:rPr>
        <w:t xml:space="preserve">I was shopping for milk the other day and I noticed something. People shop for milk a lot like they tithe. Here's what I mean. Some people prefer skim milk. </w:t>
      </w:r>
      <w:r w:rsidRPr="007404BB">
        <w:rPr>
          <w:rFonts w:ascii="Calibri" w:hAnsi="Calibri"/>
          <w:i/>
          <w:iCs/>
        </w:rPr>
        <w:t xml:space="preserve">[Pastor puts carton of skim milk </w:t>
      </w:r>
      <w:r w:rsidRPr="007404BB">
        <w:rPr>
          <w:rFonts w:ascii="Calibri" w:hAnsi="Calibri"/>
          <w:i/>
          <w:iCs/>
        </w:rPr>
        <w:lastRenderedPageBreak/>
        <w:t xml:space="preserve">on table.] </w:t>
      </w:r>
      <w:r w:rsidRPr="007404BB">
        <w:rPr>
          <w:rFonts w:ascii="Calibri" w:hAnsi="Calibri"/>
        </w:rPr>
        <w:t xml:space="preserve">How many skim milk lovers do we have in the house today? A few people. When it comes to tithing, some people skim a little off the top. </w:t>
      </w:r>
    </w:p>
    <w:p w14:paraId="07EF726D" w14:textId="77777777" w:rsidR="007404BB" w:rsidRPr="007404BB" w:rsidRDefault="007404BB" w:rsidP="007404BB">
      <w:pPr>
        <w:spacing w:line="276" w:lineRule="auto"/>
        <w:rPr>
          <w:rFonts w:ascii="Calibri" w:hAnsi="Calibri"/>
        </w:rPr>
      </w:pPr>
    </w:p>
    <w:p w14:paraId="08057D44" w14:textId="77777777" w:rsidR="007404BB" w:rsidRPr="007404BB" w:rsidRDefault="007404BB" w:rsidP="007404BB">
      <w:pPr>
        <w:spacing w:line="276" w:lineRule="auto"/>
        <w:rPr>
          <w:rFonts w:ascii="Calibri" w:hAnsi="Calibri"/>
        </w:rPr>
      </w:pPr>
      <w:r w:rsidRPr="007404BB">
        <w:rPr>
          <w:rFonts w:ascii="Calibri" w:hAnsi="Calibri"/>
        </w:rPr>
        <w:t xml:space="preserve">Other people are not skim milk people, they’re two-percenters. </w:t>
      </w:r>
      <w:r w:rsidRPr="007404BB">
        <w:rPr>
          <w:rFonts w:ascii="Calibri" w:hAnsi="Calibri"/>
          <w:i/>
          <w:iCs/>
        </w:rPr>
        <w:t>[Pastor puts carton of 2% milk on table.]</w:t>
      </w:r>
      <w:r w:rsidRPr="007404BB">
        <w:rPr>
          <w:rFonts w:ascii="Calibri" w:hAnsi="Calibri"/>
        </w:rPr>
        <w:t xml:space="preserve"> If I make $1,000, I’ll bring $20 to God. Two-percenters. </w:t>
      </w:r>
    </w:p>
    <w:p w14:paraId="55A35FFC" w14:textId="77777777" w:rsidR="007404BB" w:rsidRPr="007404BB" w:rsidRDefault="007404BB" w:rsidP="007404BB">
      <w:pPr>
        <w:spacing w:line="276" w:lineRule="auto"/>
        <w:rPr>
          <w:rFonts w:ascii="Calibri" w:hAnsi="Calibri"/>
        </w:rPr>
      </w:pPr>
    </w:p>
    <w:p w14:paraId="77A62EEB" w14:textId="77777777" w:rsidR="007404BB" w:rsidRPr="007404BB" w:rsidRDefault="007404BB" w:rsidP="007404BB">
      <w:pPr>
        <w:spacing w:line="276" w:lineRule="auto"/>
        <w:rPr>
          <w:rFonts w:ascii="Calibri" w:hAnsi="Calibri"/>
        </w:rPr>
      </w:pPr>
      <w:r w:rsidRPr="007404BB">
        <w:rPr>
          <w:rFonts w:ascii="Calibri" w:hAnsi="Calibri"/>
        </w:rPr>
        <w:t xml:space="preserve">Some people are more half-and-half people. </w:t>
      </w:r>
      <w:r w:rsidRPr="007404BB">
        <w:rPr>
          <w:rFonts w:ascii="Calibri" w:hAnsi="Calibri"/>
          <w:i/>
          <w:iCs/>
        </w:rPr>
        <w:t xml:space="preserve">[Pastor puts carton of half-and-half on table.] </w:t>
      </w:r>
      <w:r w:rsidRPr="007404BB">
        <w:rPr>
          <w:rFonts w:ascii="Calibri" w:hAnsi="Calibri"/>
        </w:rPr>
        <w:t xml:space="preserve">Half now, half later. </w:t>
      </w:r>
    </w:p>
    <w:p w14:paraId="3D62EE8C" w14:textId="77777777" w:rsidR="007404BB" w:rsidRPr="007404BB" w:rsidRDefault="007404BB" w:rsidP="007404BB">
      <w:pPr>
        <w:spacing w:line="276" w:lineRule="auto"/>
        <w:rPr>
          <w:rFonts w:ascii="Calibri" w:hAnsi="Calibri"/>
        </w:rPr>
      </w:pPr>
    </w:p>
    <w:p w14:paraId="17665065" w14:textId="77777777" w:rsidR="007404BB" w:rsidRPr="007404BB" w:rsidRDefault="007404BB" w:rsidP="007404BB">
      <w:pPr>
        <w:spacing w:line="276" w:lineRule="auto"/>
        <w:rPr>
          <w:rFonts w:ascii="Calibri" w:hAnsi="Calibri"/>
        </w:rPr>
      </w:pPr>
      <w:r w:rsidRPr="007404BB">
        <w:rPr>
          <w:rFonts w:ascii="Calibri" w:hAnsi="Calibri"/>
        </w:rPr>
        <w:t xml:space="preserve">But God wants us to bring the whole milk, the whole tithe. </w:t>
      </w:r>
      <w:r w:rsidRPr="007404BB">
        <w:rPr>
          <w:rFonts w:ascii="Calibri" w:hAnsi="Calibri"/>
          <w:i/>
          <w:iCs/>
        </w:rPr>
        <w:t>[Pastor puts a gallon of whole milk on table.]</w:t>
      </w:r>
      <w:r w:rsidRPr="007404BB">
        <w:rPr>
          <w:rFonts w:ascii="Calibri" w:hAnsi="Calibri"/>
        </w:rPr>
        <w:t xml:space="preserve"> God wants us to be whole milk givers to Him. Not just skimming some off the top </w:t>
      </w:r>
      <w:r w:rsidRPr="007404BB">
        <w:rPr>
          <w:rFonts w:ascii="Calibri" w:hAnsi="Calibri"/>
          <w:i/>
          <w:iCs/>
        </w:rPr>
        <w:t>[gestures towards skim milk]</w:t>
      </w:r>
      <w:r w:rsidRPr="007404BB">
        <w:rPr>
          <w:rFonts w:ascii="Calibri" w:hAnsi="Calibri"/>
        </w:rPr>
        <w:t xml:space="preserve">, not just 2% </w:t>
      </w:r>
      <w:r w:rsidRPr="007404BB">
        <w:rPr>
          <w:rFonts w:ascii="Calibri" w:hAnsi="Calibri"/>
          <w:i/>
          <w:iCs/>
        </w:rPr>
        <w:t>[gestures towards 2% milk],</w:t>
      </w:r>
      <w:r w:rsidRPr="007404BB">
        <w:rPr>
          <w:rFonts w:ascii="Calibri" w:hAnsi="Calibri"/>
        </w:rPr>
        <w:t xml:space="preserve"> not half-and-half </w:t>
      </w:r>
      <w:r w:rsidRPr="007404BB">
        <w:rPr>
          <w:rFonts w:ascii="Calibri" w:hAnsi="Calibri"/>
          <w:i/>
          <w:iCs/>
        </w:rPr>
        <w:t>[gestures towards half-and-half],</w:t>
      </w:r>
      <w:r w:rsidRPr="007404BB">
        <w:rPr>
          <w:rFonts w:ascii="Calibri" w:hAnsi="Calibri"/>
        </w:rPr>
        <w:t xml:space="preserve"> but the whole tithe </w:t>
      </w:r>
      <w:r w:rsidRPr="007404BB">
        <w:rPr>
          <w:rFonts w:ascii="Calibri" w:hAnsi="Calibri"/>
          <w:i/>
          <w:iCs/>
        </w:rPr>
        <w:t>[gestures towards whole milk].</w:t>
      </w:r>
      <w:r w:rsidRPr="007404BB">
        <w:rPr>
          <w:rFonts w:ascii="Calibri" w:hAnsi="Calibri"/>
        </w:rPr>
        <w:t xml:space="preserve"> </w:t>
      </w:r>
    </w:p>
    <w:p w14:paraId="4B26FCDF" w14:textId="77777777" w:rsidR="007404BB" w:rsidRPr="007404BB" w:rsidRDefault="007404BB" w:rsidP="007404BB">
      <w:pPr>
        <w:spacing w:line="276" w:lineRule="auto"/>
        <w:rPr>
          <w:rFonts w:ascii="Calibri" w:hAnsi="Calibri"/>
        </w:rPr>
      </w:pPr>
    </w:p>
    <w:p w14:paraId="31BFCA1C" w14:textId="77777777" w:rsidR="007404BB" w:rsidRPr="007404BB" w:rsidRDefault="007404BB" w:rsidP="007404BB">
      <w:pPr>
        <w:spacing w:line="276" w:lineRule="auto"/>
        <w:rPr>
          <w:rFonts w:ascii="Calibri" w:hAnsi="Calibri"/>
        </w:rPr>
      </w:pPr>
      <w:r w:rsidRPr="007404BB">
        <w:rPr>
          <w:rFonts w:ascii="Calibri" w:hAnsi="Calibri"/>
        </w:rPr>
        <w:t>When you bring the whole tithe, you put yourself in the place to be blessed. That's what we need to be doing. We need to be looking at our finances. We need to be saying, “God, what can I do?”</w:t>
      </w:r>
    </w:p>
    <w:p w14:paraId="25B95882" w14:textId="77777777" w:rsidR="007404BB" w:rsidRPr="007404BB" w:rsidRDefault="007404BB" w:rsidP="007404BB">
      <w:pPr>
        <w:spacing w:line="276" w:lineRule="auto"/>
        <w:rPr>
          <w:rFonts w:ascii="Calibri" w:hAnsi="Calibri"/>
        </w:rPr>
      </w:pPr>
    </w:p>
    <w:p w14:paraId="52853FE1" w14:textId="77777777" w:rsidR="007404BB" w:rsidRPr="007404BB" w:rsidRDefault="007404BB" w:rsidP="007404BB">
      <w:pPr>
        <w:spacing w:line="276" w:lineRule="auto"/>
        <w:rPr>
          <w:rFonts w:ascii="Calibri" w:hAnsi="Calibri"/>
        </w:rPr>
      </w:pPr>
      <w:r w:rsidRPr="007404BB">
        <w:rPr>
          <w:rFonts w:ascii="Calibri" w:hAnsi="Calibri"/>
        </w:rPr>
        <w:t xml:space="preserve">The Bible goes on and says, “God loves a cheerful giver.” Tithing is not religious duty. It's not just checking boxes off. It is an act of worship to God. It should bring us pleasure to bring tithes to God. We do so cheerfully. We do so gratefully. Why? Because God gave us the ability to earn the wealth in the first place. God has blessed us. God has provided for us. Everything that we have is from God. It is from God that has been given to us or loaned to us, if you will, for a season, for a time. We bring those tithes and we do so cheerfully, because God has blessed us. </w:t>
      </w:r>
    </w:p>
    <w:p w14:paraId="5CF06D9C" w14:textId="77777777" w:rsidR="007404BB" w:rsidRPr="007404BB" w:rsidRDefault="007404BB" w:rsidP="007404BB">
      <w:pPr>
        <w:spacing w:line="276" w:lineRule="auto"/>
        <w:rPr>
          <w:rFonts w:ascii="Calibri" w:hAnsi="Calibri"/>
        </w:rPr>
      </w:pPr>
    </w:p>
    <w:p w14:paraId="0EA9CF78" w14:textId="77777777" w:rsidR="007404BB" w:rsidRPr="007404BB" w:rsidRDefault="007404BB" w:rsidP="007404BB">
      <w:pPr>
        <w:spacing w:line="276" w:lineRule="auto"/>
        <w:rPr>
          <w:rFonts w:ascii="Calibri" w:hAnsi="Calibri"/>
        </w:rPr>
      </w:pPr>
      <w:r w:rsidRPr="007404BB">
        <w:rPr>
          <w:rFonts w:ascii="Calibri" w:hAnsi="Calibri"/>
        </w:rPr>
        <w:t>“A tithe of everything from the land, whether grain from the soil or fruit from the trees, belongs to the LORD; it is holy to the LORD” (Leviticus 27:30).</w:t>
      </w:r>
    </w:p>
    <w:p w14:paraId="2388E13F" w14:textId="77777777" w:rsidR="007404BB" w:rsidRPr="007404BB" w:rsidRDefault="007404BB" w:rsidP="007404BB">
      <w:pPr>
        <w:spacing w:line="276" w:lineRule="auto"/>
        <w:rPr>
          <w:rFonts w:ascii="Calibri" w:hAnsi="Calibri"/>
        </w:rPr>
      </w:pPr>
    </w:p>
    <w:p w14:paraId="5535FFA2" w14:textId="77777777" w:rsidR="007404BB" w:rsidRPr="007404BB" w:rsidRDefault="007404BB" w:rsidP="007404BB">
      <w:pPr>
        <w:spacing w:line="276" w:lineRule="auto"/>
        <w:rPr>
          <w:rFonts w:ascii="Calibri" w:hAnsi="Calibri"/>
        </w:rPr>
      </w:pPr>
      <w:r w:rsidRPr="007404BB">
        <w:rPr>
          <w:rFonts w:ascii="Calibri" w:hAnsi="Calibri"/>
        </w:rPr>
        <w:t>One of the few things in the Bible that says is holy is the tithe. The tithe is holy because it belongs to God. If we're not satisfied with where we are, we have to look at our life and say, “I wonder if I'm standing in the blessed place.”</w:t>
      </w:r>
    </w:p>
    <w:p w14:paraId="139CCA36" w14:textId="77777777" w:rsidR="007404BB" w:rsidRPr="007404BB" w:rsidRDefault="007404BB" w:rsidP="007404BB">
      <w:pPr>
        <w:spacing w:line="276" w:lineRule="auto"/>
        <w:rPr>
          <w:rFonts w:ascii="Calibri" w:hAnsi="Calibri"/>
        </w:rPr>
      </w:pPr>
    </w:p>
    <w:p w14:paraId="010643BA" w14:textId="77777777" w:rsidR="007404BB" w:rsidRPr="007404BB" w:rsidRDefault="007404BB" w:rsidP="007404BB">
      <w:pPr>
        <w:spacing w:line="276" w:lineRule="auto"/>
        <w:rPr>
          <w:rFonts w:ascii="Calibri" w:hAnsi="Calibri"/>
        </w:rPr>
      </w:pPr>
      <w:r w:rsidRPr="007404BB">
        <w:rPr>
          <w:rFonts w:ascii="Calibri" w:hAnsi="Calibri"/>
        </w:rPr>
        <w:t xml:space="preserve">Let’s say I called you and said, “God is not blessing my marriage.” You said, “Ryan, tell me what's going on.” I said, “I yell and scream and cuss at my wife every night, and I don't understand why God is not blessing my marriage.” Then you would look at me and say, “Ryan, the problem is not God. The problem is you.” </w:t>
      </w:r>
    </w:p>
    <w:p w14:paraId="6860DC55" w14:textId="77777777" w:rsidR="007404BB" w:rsidRPr="007404BB" w:rsidRDefault="007404BB" w:rsidP="007404BB">
      <w:pPr>
        <w:spacing w:line="276" w:lineRule="auto"/>
        <w:rPr>
          <w:rFonts w:ascii="Calibri" w:hAnsi="Calibri"/>
        </w:rPr>
      </w:pPr>
    </w:p>
    <w:p w14:paraId="66F197B2" w14:textId="77777777" w:rsidR="007404BB" w:rsidRPr="007404BB" w:rsidRDefault="007404BB" w:rsidP="007404BB">
      <w:pPr>
        <w:spacing w:line="276" w:lineRule="auto"/>
        <w:rPr>
          <w:rFonts w:ascii="Calibri" w:hAnsi="Calibri"/>
        </w:rPr>
      </w:pPr>
      <w:r w:rsidRPr="007404BB">
        <w:rPr>
          <w:rFonts w:ascii="Calibri" w:hAnsi="Calibri"/>
        </w:rPr>
        <w:lastRenderedPageBreak/>
        <w:t xml:space="preserve">If we're not being blessed in our finances, we have to look at our own hearts and say, “God, is there something that I'm missing?” The Scripture says, “Bring the whole tithe.” </w:t>
      </w:r>
    </w:p>
    <w:p w14:paraId="5D5585C4" w14:textId="77777777" w:rsidR="007404BB" w:rsidRPr="007404BB" w:rsidRDefault="007404BB" w:rsidP="007404BB">
      <w:pPr>
        <w:spacing w:line="276" w:lineRule="auto"/>
        <w:rPr>
          <w:rFonts w:ascii="Calibri" w:hAnsi="Calibri"/>
        </w:rPr>
      </w:pPr>
    </w:p>
    <w:p w14:paraId="34F9A4F1" w14:textId="77777777" w:rsidR="007404BB" w:rsidRPr="007404BB" w:rsidRDefault="007404BB" w:rsidP="007404BB">
      <w:pPr>
        <w:spacing w:line="276" w:lineRule="auto"/>
        <w:rPr>
          <w:rFonts w:ascii="Calibri" w:hAnsi="Calibri"/>
        </w:rPr>
      </w:pPr>
      <w:r w:rsidRPr="007404BB">
        <w:rPr>
          <w:rFonts w:ascii="Calibri" w:hAnsi="Calibri"/>
        </w:rPr>
        <w:t xml:space="preserve">A friend of mine, a member of our church, called me the day after we started a building campaign. We asked our church a few years ago to bring their tithes and to give over and above to help us move into this building. We're still in the middle of a building campaign right now. The day after pledge day, our church member called and he said, “Ryan, I lost my job. We made a sacrificial pledge to the campaign.” Oh crud. What do I say as a pastor? How do I counsel this? He goes, “Ryan, I'm not worried about it. God is going to bless us. We’re going to keep tithing on the income that we have, even though I lost my job. We’re going to keep giving and we're just going to see what God does.” </w:t>
      </w:r>
    </w:p>
    <w:p w14:paraId="68398B3D" w14:textId="77777777" w:rsidR="007404BB" w:rsidRPr="007404BB" w:rsidRDefault="007404BB" w:rsidP="007404BB">
      <w:pPr>
        <w:spacing w:line="276" w:lineRule="auto"/>
        <w:rPr>
          <w:rFonts w:ascii="Calibri" w:hAnsi="Calibri"/>
        </w:rPr>
      </w:pPr>
    </w:p>
    <w:p w14:paraId="029F8D43" w14:textId="77777777" w:rsidR="007404BB" w:rsidRPr="007404BB" w:rsidRDefault="007404BB" w:rsidP="007404BB">
      <w:pPr>
        <w:spacing w:line="276" w:lineRule="auto"/>
        <w:rPr>
          <w:rFonts w:ascii="Calibri" w:hAnsi="Calibri"/>
        </w:rPr>
      </w:pPr>
      <w:r w:rsidRPr="007404BB">
        <w:rPr>
          <w:rFonts w:ascii="Calibri" w:hAnsi="Calibri"/>
        </w:rPr>
        <w:t>A few weeks later, he calls me. “You're not going to believe this. I just got another job. I'm making more money and it's a better job. I like the people I'm working with better. God has blessed us.” That family went on and they not only finished their building campaign pledge, they did so early, and then they gave even more than what they had pledged. Because God had blessed them. The hand of God just provided for this family over and over again.</w:t>
      </w:r>
    </w:p>
    <w:p w14:paraId="3DFAFE9C" w14:textId="77777777" w:rsidR="007404BB" w:rsidRPr="007404BB" w:rsidRDefault="007404BB" w:rsidP="007404BB">
      <w:pPr>
        <w:spacing w:line="276" w:lineRule="auto"/>
        <w:rPr>
          <w:rFonts w:ascii="Calibri" w:hAnsi="Calibri"/>
        </w:rPr>
      </w:pPr>
    </w:p>
    <w:p w14:paraId="61067426" w14:textId="0831F664" w:rsidR="007404BB" w:rsidRPr="007404BB" w:rsidRDefault="007404BB" w:rsidP="007404BB">
      <w:pPr>
        <w:spacing w:line="276" w:lineRule="auto"/>
        <w:rPr>
          <w:rFonts w:ascii="Calibri" w:hAnsi="Calibri"/>
        </w:rPr>
      </w:pPr>
      <w:r w:rsidRPr="007404BB">
        <w:rPr>
          <w:rFonts w:ascii="Calibri" w:hAnsi="Calibri"/>
        </w:rPr>
        <w:t xml:space="preserve">Are you in the place of blessing? Are you in the zone? Are you in the place where God is doing supernatural things in your life? Or do you see your finances as something that is 100% up to you? If you don't see God in the picture of your finances, you will be stressed out. When you begin to take your hands off of your finances and see the power of God in your own life and in your circumstances, that's when God begins to do something amazing. That's when you quit worrying and stressing so much. </w:t>
      </w:r>
    </w:p>
    <w:p w14:paraId="4FA2BF9A" w14:textId="77777777" w:rsidR="007404BB" w:rsidRPr="007404BB" w:rsidRDefault="007404BB" w:rsidP="007404BB">
      <w:pPr>
        <w:spacing w:line="276" w:lineRule="auto"/>
        <w:rPr>
          <w:rFonts w:ascii="Calibri" w:hAnsi="Calibri"/>
        </w:rPr>
      </w:pPr>
    </w:p>
    <w:p w14:paraId="319D6311" w14:textId="77777777" w:rsidR="007404BB" w:rsidRPr="007404BB" w:rsidRDefault="007404BB" w:rsidP="007404BB">
      <w:pPr>
        <w:spacing w:line="276" w:lineRule="auto"/>
        <w:rPr>
          <w:rFonts w:ascii="Calibri" w:hAnsi="Calibri"/>
        </w:rPr>
      </w:pPr>
      <w:r w:rsidRPr="007404BB">
        <w:rPr>
          <w:rFonts w:ascii="Calibri" w:hAnsi="Calibri"/>
        </w:rPr>
        <w:t xml:space="preserve">There’s a problem and there's a solution. The solution, he says, is bring the tithe. </w:t>
      </w:r>
    </w:p>
    <w:p w14:paraId="7DEE6122" w14:textId="77777777" w:rsidR="007404BB" w:rsidRPr="007404BB" w:rsidRDefault="007404BB" w:rsidP="007404BB">
      <w:pPr>
        <w:spacing w:line="276" w:lineRule="auto"/>
        <w:rPr>
          <w:rFonts w:ascii="Calibri" w:hAnsi="Calibri"/>
        </w:rPr>
      </w:pPr>
    </w:p>
    <w:p w14:paraId="3D114D03" w14:textId="756F157D" w:rsidR="007404BB" w:rsidRPr="007404BB" w:rsidRDefault="007404BB" w:rsidP="007404BB">
      <w:pPr>
        <w:spacing w:line="276" w:lineRule="auto"/>
        <w:rPr>
          <w:rFonts w:ascii="Calibri" w:hAnsi="Calibri"/>
        </w:rPr>
      </w:pPr>
      <w:r w:rsidRPr="007404BB">
        <w:rPr>
          <w:rFonts w:ascii="Calibri" w:hAnsi="Calibri"/>
        </w:rPr>
        <w:t xml:space="preserve">Some people think the tithe is this Old Testament weird stuff. Jesus affirmed the tithe in Matthew 23:23. The only time that Jesus ever commended the Pharisees was for bringing the tithe. Everything else He did, He was in their face about. </w:t>
      </w:r>
      <w:r w:rsidR="00F134A4">
        <w:rPr>
          <w:rFonts w:ascii="Calibri" w:hAnsi="Calibri"/>
        </w:rPr>
        <w:t xml:space="preserve">But </w:t>
      </w:r>
      <w:r w:rsidRPr="007404BB">
        <w:rPr>
          <w:rFonts w:ascii="Calibri" w:hAnsi="Calibri"/>
        </w:rPr>
        <w:t xml:space="preserve">He said, “You do bring the tithe.” The tithe is affirmed by Jesus. It's in the Old Testament and the New Testament. </w:t>
      </w:r>
    </w:p>
    <w:p w14:paraId="5BC44913" w14:textId="77777777" w:rsidR="007404BB" w:rsidRPr="007404BB" w:rsidRDefault="007404BB" w:rsidP="007404BB">
      <w:pPr>
        <w:spacing w:line="276" w:lineRule="auto"/>
        <w:rPr>
          <w:rFonts w:ascii="Calibri" w:hAnsi="Calibri"/>
        </w:rPr>
      </w:pPr>
    </w:p>
    <w:p w14:paraId="143447B4" w14:textId="0C6972C6" w:rsidR="007404BB" w:rsidRPr="007404BB" w:rsidRDefault="00F134A4" w:rsidP="007404BB">
      <w:pPr>
        <w:spacing w:line="276" w:lineRule="auto"/>
        <w:rPr>
          <w:rFonts w:ascii="Calibri" w:hAnsi="Calibri"/>
        </w:rPr>
      </w:pPr>
      <w:r>
        <w:rPr>
          <w:rFonts w:ascii="Calibri" w:hAnsi="Calibri"/>
        </w:rPr>
        <w:t xml:space="preserve">Imagine if </w:t>
      </w:r>
      <w:r w:rsidR="007404BB" w:rsidRPr="007404BB">
        <w:rPr>
          <w:rFonts w:ascii="Calibri" w:hAnsi="Calibri"/>
        </w:rPr>
        <w:t>I had you over for dinner and I was cooking some filet mignon out on the grill…that would be extraordinary because I never cook on the grill. But let's just say that I did. It smelled great. I had roasted vegetables and mashed potatoes. It was just awesome. You</w:t>
      </w:r>
      <w:r>
        <w:rPr>
          <w:rFonts w:ascii="Calibri" w:hAnsi="Calibri"/>
        </w:rPr>
        <w:t xml:space="preserve"> we</w:t>
      </w:r>
      <w:r w:rsidR="007404BB" w:rsidRPr="007404BB">
        <w:rPr>
          <w:rFonts w:ascii="Calibri" w:hAnsi="Calibri"/>
        </w:rPr>
        <w:t>re like, “We’re going to kill it tonight. This is amazing.” Then we sat down at the dinner table and I gave my family the filet mignon</w:t>
      </w:r>
      <w:r>
        <w:rPr>
          <w:rFonts w:ascii="Calibri" w:hAnsi="Calibri"/>
        </w:rPr>
        <w:t xml:space="preserve">. Then </w:t>
      </w:r>
      <w:r w:rsidR="007404BB" w:rsidRPr="007404BB">
        <w:rPr>
          <w:rFonts w:ascii="Calibri" w:hAnsi="Calibri"/>
        </w:rPr>
        <w:t xml:space="preserve">I went back into the kitchen and pulled out some mac and </w:t>
      </w:r>
      <w:r w:rsidR="007404BB" w:rsidRPr="007404BB">
        <w:rPr>
          <w:rFonts w:ascii="Calibri" w:hAnsi="Calibri"/>
        </w:rPr>
        <w:lastRenderedPageBreak/>
        <w:t>cheese that we had eaten a week ago. I warm</w:t>
      </w:r>
      <w:r>
        <w:rPr>
          <w:rFonts w:ascii="Calibri" w:hAnsi="Calibri"/>
        </w:rPr>
        <w:t>ed</w:t>
      </w:r>
      <w:r w:rsidR="007404BB" w:rsidRPr="007404BB">
        <w:rPr>
          <w:rFonts w:ascii="Calibri" w:hAnsi="Calibri"/>
        </w:rPr>
        <w:t xml:space="preserve"> that up in the microwave and I brought that to you. How would you feel as a guest? </w:t>
      </w:r>
    </w:p>
    <w:p w14:paraId="34AF8A26" w14:textId="77777777" w:rsidR="007404BB" w:rsidRPr="007404BB" w:rsidRDefault="007404BB" w:rsidP="007404BB">
      <w:pPr>
        <w:spacing w:line="276" w:lineRule="auto"/>
        <w:rPr>
          <w:rFonts w:ascii="Calibri" w:hAnsi="Calibri"/>
        </w:rPr>
      </w:pPr>
    </w:p>
    <w:p w14:paraId="4D53B1C4" w14:textId="77777777" w:rsidR="007404BB" w:rsidRPr="007404BB" w:rsidRDefault="007404BB" w:rsidP="007404BB">
      <w:pPr>
        <w:spacing w:line="276" w:lineRule="auto"/>
        <w:rPr>
          <w:rFonts w:ascii="Calibri" w:hAnsi="Calibri"/>
        </w:rPr>
      </w:pPr>
      <w:r w:rsidRPr="007404BB">
        <w:rPr>
          <w:rFonts w:ascii="Calibri" w:hAnsi="Calibri"/>
        </w:rPr>
        <w:t xml:space="preserve">This is what the Israelites were doing in the book of Malachi. They were bringing God the leftover mac and cheese, not the filet mignon. That's the problem. The solution is, let's bring God the whole milk. Not the skim, not the 2%, not the half-and-half, but the whole deal. </w:t>
      </w:r>
    </w:p>
    <w:p w14:paraId="1ED77D81" w14:textId="77777777" w:rsidR="007404BB" w:rsidRPr="007404BB" w:rsidRDefault="007404BB" w:rsidP="007404BB">
      <w:pPr>
        <w:spacing w:line="276" w:lineRule="auto"/>
        <w:rPr>
          <w:rFonts w:ascii="Calibri" w:hAnsi="Calibri"/>
        </w:rPr>
      </w:pPr>
    </w:p>
    <w:p w14:paraId="4BF67469" w14:textId="77777777" w:rsidR="007404BB" w:rsidRPr="007404BB" w:rsidRDefault="007404BB" w:rsidP="007404BB">
      <w:pPr>
        <w:spacing w:line="276" w:lineRule="auto"/>
        <w:rPr>
          <w:rFonts w:ascii="Calibri" w:hAnsi="Calibri"/>
          <w:b/>
          <w:bCs/>
        </w:rPr>
      </w:pPr>
      <w:r w:rsidRPr="007404BB">
        <w:rPr>
          <w:rFonts w:ascii="Calibri" w:hAnsi="Calibri"/>
          <w:b/>
          <w:bCs/>
        </w:rPr>
        <w:t>THE CHURCH BLESSING</w:t>
      </w:r>
    </w:p>
    <w:p w14:paraId="48DCC2FA" w14:textId="77777777" w:rsidR="007404BB" w:rsidRPr="007404BB" w:rsidRDefault="007404BB" w:rsidP="007404BB">
      <w:pPr>
        <w:spacing w:line="276" w:lineRule="auto"/>
        <w:rPr>
          <w:rFonts w:ascii="Calibri" w:hAnsi="Calibri"/>
          <w:b/>
          <w:bCs/>
        </w:rPr>
      </w:pPr>
      <w:r w:rsidRPr="007404BB">
        <w:rPr>
          <w:rFonts w:ascii="Calibri" w:hAnsi="Calibri"/>
          <w:b/>
          <w:bCs/>
        </w:rPr>
        <w:t>3. GOD WILL BLESS MY HOUSE OF WORSHIP AS I GIVE FAITHFULLY.</w:t>
      </w:r>
    </w:p>
    <w:p w14:paraId="5830BAB3" w14:textId="77777777" w:rsidR="007404BB" w:rsidRPr="007404BB" w:rsidRDefault="007404BB" w:rsidP="007404BB">
      <w:pPr>
        <w:spacing w:line="276" w:lineRule="auto"/>
        <w:rPr>
          <w:rFonts w:ascii="Calibri" w:hAnsi="Calibri"/>
        </w:rPr>
      </w:pPr>
    </w:p>
    <w:p w14:paraId="6077429C" w14:textId="77777777" w:rsidR="007404BB" w:rsidRPr="007404BB" w:rsidRDefault="007404BB" w:rsidP="007404BB">
      <w:pPr>
        <w:spacing w:line="276" w:lineRule="auto"/>
        <w:rPr>
          <w:rFonts w:ascii="Calibri" w:hAnsi="Calibri"/>
        </w:rPr>
      </w:pPr>
      <w:r w:rsidRPr="007404BB">
        <w:rPr>
          <w:rFonts w:ascii="Calibri" w:hAnsi="Calibri"/>
        </w:rPr>
        <w:t>“Bring all the tithes into the storehouse, that there may be food in My house” (Malachi 3:10).</w:t>
      </w:r>
    </w:p>
    <w:p w14:paraId="5A4355DA" w14:textId="77777777" w:rsidR="007404BB" w:rsidRPr="007404BB" w:rsidRDefault="007404BB" w:rsidP="007404BB">
      <w:pPr>
        <w:spacing w:line="276" w:lineRule="auto"/>
        <w:rPr>
          <w:rFonts w:ascii="Calibri" w:hAnsi="Calibri"/>
        </w:rPr>
      </w:pPr>
    </w:p>
    <w:p w14:paraId="64417DB6" w14:textId="14F96079" w:rsidR="007404BB" w:rsidRPr="007404BB" w:rsidRDefault="007404BB" w:rsidP="007404BB">
      <w:pPr>
        <w:spacing w:line="276" w:lineRule="auto"/>
        <w:rPr>
          <w:rFonts w:ascii="Calibri" w:hAnsi="Calibri"/>
        </w:rPr>
      </w:pPr>
      <w:r w:rsidRPr="007404BB">
        <w:rPr>
          <w:rFonts w:ascii="Calibri" w:hAnsi="Calibri"/>
        </w:rPr>
        <w:t xml:space="preserve">What in the world is the storehouse? In the ancient world, the house of worship, the temple, had a storehouse. It was a barn. People didn't have Visa and American Express and Pay Pal. People brought the tithes to the house of worship into the barn because there was no other place. They had a storehouse. When the storehouse was full, ministry could take place. When the storehouse </w:t>
      </w:r>
      <w:r w:rsidR="00BF466C">
        <w:rPr>
          <w:rFonts w:ascii="Calibri" w:hAnsi="Calibri"/>
        </w:rPr>
        <w:t>wa</w:t>
      </w:r>
      <w:r w:rsidRPr="007404BB">
        <w:rPr>
          <w:rFonts w:ascii="Calibri" w:hAnsi="Calibri"/>
        </w:rPr>
        <w:t>s not full, ministry c</w:t>
      </w:r>
      <w:r w:rsidR="00BF466C">
        <w:rPr>
          <w:rFonts w:ascii="Calibri" w:hAnsi="Calibri"/>
        </w:rPr>
        <w:t>ould n</w:t>
      </w:r>
      <w:r w:rsidRPr="007404BB">
        <w:rPr>
          <w:rFonts w:ascii="Calibri" w:hAnsi="Calibri"/>
        </w:rPr>
        <w:t xml:space="preserve">ot take place. But when the storehouse is full, ministry takes place in the house of worship. Is that good? </w:t>
      </w:r>
    </w:p>
    <w:p w14:paraId="3F809013" w14:textId="77777777" w:rsidR="007404BB" w:rsidRPr="007404BB" w:rsidRDefault="007404BB" w:rsidP="007404BB">
      <w:pPr>
        <w:spacing w:line="276" w:lineRule="auto"/>
        <w:rPr>
          <w:rFonts w:ascii="Calibri" w:hAnsi="Calibri"/>
        </w:rPr>
      </w:pPr>
    </w:p>
    <w:p w14:paraId="42240464" w14:textId="77777777" w:rsidR="007404BB" w:rsidRPr="007404BB" w:rsidRDefault="007404BB" w:rsidP="007404BB">
      <w:pPr>
        <w:spacing w:line="276" w:lineRule="auto"/>
        <w:rPr>
          <w:rFonts w:ascii="Calibri" w:hAnsi="Calibri"/>
        </w:rPr>
      </w:pPr>
      <w:r w:rsidRPr="007404BB">
        <w:rPr>
          <w:rFonts w:ascii="Calibri" w:hAnsi="Calibri"/>
        </w:rPr>
        <w:t xml:space="preserve">As a local church, we want our church to be blessed. Does anybody want to go to a church where you're getting out of the parking lot and you're stumbling over all the potholes because the storehouse is not full? Do we want to have a church where stuff is falling off the wall because the storehouse is not full? That's why when we bring the tithes to God, we propel the ministry. Our kids are blessed by the teaching of the word of God. We bring our friends to weekend worship services. They hear the good news of Jesus. They commit their lives to Christ. I want to be a part of a church like that. </w:t>
      </w:r>
    </w:p>
    <w:p w14:paraId="7AC941D9" w14:textId="77777777" w:rsidR="007404BB" w:rsidRPr="007404BB" w:rsidRDefault="007404BB" w:rsidP="007404BB">
      <w:pPr>
        <w:spacing w:line="276" w:lineRule="auto"/>
        <w:rPr>
          <w:rFonts w:ascii="Calibri" w:hAnsi="Calibri"/>
        </w:rPr>
      </w:pPr>
    </w:p>
    <w:p w14:paraId="3D89CA43" w14:textId="77777777" w:rsidR="00BF466C" w:rsidRDefault="007404BB" w:rsidP="007404BB">
      <w:pPr>
        <w:spacing w:line="276" w:lineRule="auto"/>
        <w:rPr>
          <w:rFonts w:ascii="Calibri" w:hAnsi="Calibri"/>
        </w:rPr>
      </w:pPr>
      <w:r w:rsidRPr="007404BB">
        <w:rPr>
          <w:rFonts w:ascii="Calibri" w:hAnsi="Calibri"/>
        </w:rPr>
        <w:t xml:space="preserve">One of the reasons that I tithe is because I believe in what we're doing here at Edge Church. I know you do too. </w:t>
      </w:r>
    </w:p>
    <w:p w14:paraId="19F87F9A" w14:textId="77777777" w:rsidR="00BF466C" w:rsidRDefault="00BF466C" w:rsidP="007404BB">
      <w:pPr>
        <w:spacing w:line="276" w:lineRule="auto"/>
        <w:rPr>
          <w:rFonts w:ascii="Calibri" w:hAnsi="Calibri"/>
        </w:rPr>
      </w:pPr>
    </w:p>
    <w:p w14:paraId="15F013A7" w14:textId="6A2148F3" w:rsidR="007404BB" w:rsidRPr="007404BB" w:rsidRDefault="007404BB" w:rsidP="007404BB">
      <w:pPr>
        <w:spacing w:line="276" w:lineRule="auto"/>
        <w:rPr>
          <w:rFonts w:ascii="Calibri" w:hAnsi="Calibri"/>
        </w:rPr>
      </w:pPr>
      <w:r w:rsidRPr="007404BB">
        <w:rPr>
          <w:rFonts w:ascii="Calibri" w:hAnsi="Calibri"/>
        </w:rPr>
        <w:t xml:space="preserve">I have some great news to share with you today because our church is a generous church. I have been so pumped to tell you this for a couple of weeks. I've been waiting to tell you this. This is great news. </w:t>
      </w:r>
    </w:p>
    <w:p w14:paraId="362E9DD9" w14:textId="77777777" w:rsidR="007404BB" w:rsidRPr="007404BB" w:rsidRDefault="007404BB" w:rsidP="007404BB">
      <w:pPr>
        <w:spacing w:line="276" w:lineRule="auto"/>
        <w:rPr>
          <w:rFonts w:ascii="Calibri" w:hAnsi="Calibri"/>
        </w:rPr>
      </w:pPr>
    </w:p>
    <w:p w14:paraId="356A5FCE" w14:textId="77777777" w:rsidR="007404BB" w:rsidRPr="007404BB" w:rsidRDefault="007404BB" w:rsidP="007404BB">
      <w:pPr>
        <w:spacing w:line="276" w:lineRule="auto"/>
        <w:rPr>
          <w:rFonts w:ascii="Calibri" w:hAnsi="Calibri"/>
        </w:rPr>
      </w:pPr>
      <w:r w:rsidRPr="007404BB">
        <w:rPr>
          <w:rFonts w:ascii="Calibri" w:hAnsi="Calibri"/>
        </w:rPr>
        <w:t>Our church is 6 ½ years old. You have to celebrate the milestones that you reach as a church. I want you to know that just recently we surpassed our 1,000</w:t>
      </w:r>
      <w:r w:rsidRPr="007404BB">
        <w:rPr>
          <w:rFonts w:ascii="Calibri" w:hAnsi="Calibri"/>
          <w:vertAlign w:val="superscript"/>
        </w:rPr>
        <w:t>th</w:t>
      </w:r>
      <w:r w:rsidRPr="007404BB">
        <w:rPr>
          <w:rFonts w:ascii="Calibri" w:hAnsi="Calibri"/>
        </w:rPr>
        <w:t xml:space="preserve"> salvation decision at Edge Church. That is awesome! 1,000 people! That's in all of our camps, the communities, Bible clubs, </w:t>
      </w:r>
      <w:r w:rsidRPr="007404BB">
        <w:rPr>
          <w:rFonts w:ascii="Calibri" w:hAnsi="Calibri"/>
        </w:rPr>
        <w:lastRenderedPageBreak/>
        <w:t xml:space="preserve">weekend services, youth group all in 6 ½ years. 1,000 people. We have done that because the storehouse has been full. We want to keep doing that. </w:t>
      </w:r>
    </w:p>
    <w:p w14:paraId="4CEA30BC" w14:textId="77777777" w:rsidR="007404BB" w:rsidRPr="007404BB" w:rsidRDefault="007404BB" w:rsidP="007404BB">
      <w:pPr>
        <w:spacing w:line="276" w:lineRule="auto"/>
        <w:rPr>
          <w:rFonts w:ascii="Calibri" w:hAnsi="Calibri"/>
        </w:rPr>
      </w:pPr>
    </w:p>
    <w:p w14:paraId="4F5C8067" w14:textId="77777777" w:rsidR="007404BB" w:rsidRPr="007404BB" w:rsidRDefault="007404BB" w:rsidP="007404BB">
      <w:pPr>
        <w:spacing w:line="276" w:lineRule="auto"/>
        <w:rPr>
          <w:rFonts w:ascii="Calibri" w:hAnsi="Calibri"/>
        </w:rPr>
      </w:pPr>
      <w:r w:rsidRPr="007404BB">
        <w:rPr>
          <w:rFonts w:ascii="Calibri" w:hAnsi="Calibri"/>
        </w:rPr>
        <w:t xml:space="preserve">It took us 6 ½ years to get the first 1,000. I'm believing God for the next 1,000. I'm ready for the next 1,000. Are you ready for the next 1,000? Let's keep the storehouse full. </w:t>
      </w:r>
    </w:p>
    <w:p w14:paraId="2AB6BCAC" w14:textId="77777777" w:rsidR="007404BB" w:rsidRPr="007404BB" w:rsidRDefault="007404BB" w:rsidP="007404BB">
      <w:pPr>
        <w:spacing w:line="276" w:lineRule="auto"/>
        <w:rPr>
          <w:rFonts w:ascii="Calibri" w:hAnsi="Calibri"/>
        </w:rPr>
      </w:pPr>
    </w:p>
    <w:p w14:paraId="3F70D060" w14:textId="77777777" w:rsidR="007404BB" w:rsidRPr="007404BB" w:rsidRDefault="007404BB" w:rsidP="007404BB">
      <w:pPr>
        <w:spacing w:line="276" w:lineRule="auto"/>
        <w:rPr>
          <w:rFonts w:ascii="Calibri" w:hAnsi="Calibri"/>
        </w:rPr>
      </w:pPr>
      <w:r w:rsidRPr="007404BB">
        <w:rPr>
          <w:rFonts w:ascii="Calibri" w:hAnsi="Calibri"/>
        </w:rPr>
        <w:t xml:space="preserve">Sometimes we don't value the storehouse. If you said to me, “Ryan, I have this great idea. Let's get our families together. Let's go to the ballet. We're going to get box seats. We're going to rent tuxedos. It's going to be awesome. We're going to eat hors d'oeuvres with the cast before and after.” (I don't know, whatever you do at a ballet. I've never been to a ballet.) I'd be like, “That sounds miserable. I actually would much rather you pluck all of my eyebrows out.” Because I don't value the ballet. Some people do, and I'm not knocking it. If you're a ballet person, good for you. Knock yourself out. </w:t>
      </w:r>
    </w:p>
    <w:p w14:paraId="65F6CE10" w14:textId="77777777" w:rsidR="007404BB" w:rsidRPr="007404BB" w:rsidRDefault="007404BB" w:rsidP="007404BB">
      <w:pPr>
        <w:spacing w:line="276" w:lineRule="auto"/>
        <w:rPr>
          <w:rFonts w:ascii="Calibri" w:hAnsi="Calibri"/>
        </w:rPr>
      </w:pPr>
    </w:p>
    <w:p w14:paraId="484C17D3" w14:textId="77777777" w:rsidR="007404BB" w:rsidRPr="007404BB" w:rsidRDefault="007404BB" w:rsidP="007404BB">
      <w:pPr>
        <w:spacing w:line="276" w:lineRule="auto"/>
        <w:rPr>
          <w:rFonts w:ascii="Calibri" w:hAnsi="Calibri"/>
        </w:rPr>
      </w:pPr>
      <w:r w:rsidRPr="007404BB">
        <w:rPr>
          <w:rFonts w:ascii="Calibri" w:hAnsi="Calibri"/>
        </w:rPr>
        <w:t xml:space="preserve">If you said to me, “Let's go to an NFL football game. Let's go to the Final Four.” I would be like, “That is awesome.” I will spend all my money to do that because I value that. </w:t>
      </w:r>
    </w:p>
    <w:p w14:paraId="2A3AD597" w14:textId="77777777" w:rsidR="007404BB" w:rsidRPr="007404BB" w:rsidRDefault="007404BB" w:rsidP="007404BB">
      <w:pPr>
        <w:spacing w:line="276" w:lineRule="auto"/>
        <w:rPr>
          <w:rFonts w:ascii="Calibri" w:hAnsi="Calibri"/>
        </w:rPr>
      </w:pPr>
    </w:p>
    <w:p w14:paraId="2E20D6D3" w14:textId="77777777" w:rsidR="007404BB" w:rsidRPr="007404BB" w:rsidRDefault="007404BB" w:rsidP="007404BB">
      <w:pPr>
        <w:spacing w:line="276" w:lineRule="auto"/>
        <w:rPr>
          <w:rFonts w:ascii="Calibri" w:hAnsi="Calibri"/>
        </w:rPr>
      </w:pPr>
      <w:r w:rsidRPr="007404BB">
        <w:rPr>
          <w:rFonts w:ascii="Calibri" w:hAnsi="Calibri"/>
        </w:rPr>
        <w:t xml:space="preserve">I want to ask you today, church, do you value what is going on here at Edge Church? Does it matter to you? Is it like going to the ballet or is it like going to the ballgame? What is it? </w:t>
      </w:r>
    </w:p>
    <w:p w14:paraId="3CDE35BE" w14:textId="77777777" w:rsidR="007404BB" w:rsidRPr="007404BB" w:rsidRDefault="007404BB" w:rsidP="007404BB">
      <w:pPr>
        <w:spacing w:line="276" w:lineRule="auto"/>
        <w:rPr>
          <w:rFonts w:ascii="Calibri" w:hAnsi="Calibri"/>
        </w:rPr>
      </w:pPr>
    </w:p>
    <w:p w14:paraId="33C092BD" w14:textId="332FE63D" w:rsidR="007404BB" w:rsidRPr="007404BB" w:rsidRDefault="007404BB" w:rsidP="007404BB">
      <w:pPr>
        <w:spacing w:line="276" w:lineRule="auto"/>
        <w:rPr>
          <w:rFonts w:ascii="Calibri" w:hAnsi="Calibri"/>
        </w:rPr>
      </w:pPr>
      <w:r w:rsidRPr="007404BB">
        <w:rPr>
          <w:rFonts w:ascii="Calibri" w:hAnsi="Calibri"/>
        </w:rPr>
        <w:t xml:space="preserve">We want to have a blessed church. Nobody wants to go to a church that's not blessed. We all want to be blessed. Our community is better. Our marriages are better. Our families are better. We want to be a blessed church. That's why </w:t>
      </w:r>
      <w:r w:rsidR="00BF466C">
        <w:rPr>
          <w:rFonts w:ascii="Calibri" w:hAnsi="Calibri"/>
        </w:rPr>
        <w:t>Malachi 3:10</w:t>
      </w:r>
      <w:r w:rsidRPr="007404BB">
        <w:rPr>
          <w:rFonts w:ascii="Calibri" w:hAnsi="Calibri"/>
        </w:rPr>
        <w:t xml:space="preserve"> says</w:t>
      </w:r>
      <w:r w:rsidR="00BF466C">
        <w:rPr>
          <w:rFonts w:ascii="Calibri" w:hAnsi="Calibri"/>
        </w:rPr>
        <w:t>, “B</w:t>
      </w:r>
      <w:r w:rsidRPr="007404BB">
        <w:rPr>
          <w:rFonts w:ascii="Calibri" w:hAnsi="Calibri"/>
        </w:rPr>
        <w:t>ring the tithes to the storehouse, that there can be food in my house.</w:t>
      </w:r>
      <w:r w:rsidR="00BF466C">
        <w:rPr>
          <w:rFonts w:ascii="Calibri" w:hAnsi="Calibri"/>
        </w:rPr>
        <w:t xml:space="preserve">” </w:t>
      </w:r>
      <w:r w:rsidRPr="007404BB">
        <w:rPr>
          <w:rFonts w:ascii="Calibri" w:hAnsi="Calibri"/>
        </w:rPr>
        <w:t>Because when there's food in the house, ministry can take place.</w:t>
      </w:r>
    </w:p>
    <w:p w14:paraId="7DCA38E5" w14:textId="77777777" w:rsidR="007404BB" w:rsidRPr="007404BB" w:rsidRDefault="007404BB" w:rsidP="007404BB">
      <w:pPr>
        <w:spacing w:line="276" w:lineRule="auto"/>
        <w:rPr>
          <w:rFonts w:ascii="Calibri" w:hAnsi="Calibri"/>
        </w:rPr>
      </w:pPr>
    </w:p>
    <w:p w14:paraId="51F59A08" w14:textId="77777777" w:rsidR="007404BB" w:rsidRPr="007404BB" w:rsidRDefault="007404BB" w:rsidP="007404BB">
      <w:pPr>
        <w:spacing w:line="276" w:lineRule="auto"/>
        <w:rPr>
          <w:rFonts w:ascii="Calibri" w:hAnsi="Calibri"/>
        </w:rPr>
      </w:pPr>
      <w:r w:rsidRPr="007404BB">
        <w:rPr>
          <w:rFonts w:ascii="Calibri" w:hAnsi="Calibri"/>
        </w:rPr>
        <w:t xml:space="preserve">We’re giving today to a movement with a mission, not just an organization. There are so many ways that you can give it at church. If I didn't believe in this, I would not get up here and talk about it. If I didn't practice it in my own life, I wouldn't challenge you to practice it. But I believe in it. I believe in the mission of Jesus. I believe in the kingdom of God. I believe in the mission of the local church. That's why we bring tithes. </w:t>
      </w:r>
    </w:p>
    <w:p w14:paraId="56231406" w14:textId="77777777" w:rsidR="007404BB" w:rsidRPr="007404BB" w:rsidRDefault="007404BB" w:rsidP="007404BB">
      <w:pPr>
        <w:spacing w:line="276" w:lineRule="auto"/>
        <w:rPr>
          <w:rFonts w:ascii="Calibri" w:hAnsi="Calibri"/>
        </w:rPr>
      </w:pPr>
    </w:p>
    <w:p w14:paraId="5C55D71C" w14:textId="77777777" w:rsidR="00BF466C" w:rsidRDefault="007404BB" w:rsidP="007404BB">
      <w:pPr>
        <w:spacing w:line="276" w:lineRule="auto"/>
        <w:rPr>
          <w:rFonts w:ascii="Calibri" w:hAnsi="Calibri"/>
        </w:rPr>
      </w:pPr>
      <w:r w:rsidRPr="007404BB">
        <w:rPr>
          <w:rFonts w:ascii="Calibri" w:hAnsi="Calibri"/>
        </w:rPr>
        <w:t xml:space="preserve">You can give in your envelope there in your worship folder. Some of you have been like, “What is that envelope for?” It's for you to put money in it. That's what it's there for. Don’t put it in the offering basket empty. Put something in it. You can mail it in, business reply mail. </w:t>
      </w:r>
    </w:p>
    <w:p w14:paraId="44ED18CC" w14:textId="77777777" w:rsidR="00BF466C" w:rsidRDefault="00BF466C" w:rsidP="007404BB">
      <w:pPr>
        <w:spacing w:line="276" w:lineRule="auto"/>
        <w:rPr>
          <w:rFonts w:ascii="Calibri" w:hAnsi="Calibri"/>
        </w:rPr>
      </w:pPr>
    </w:p>
    <w:p w14:paraId="7EA47CD5" w14:textId="77777777" w:rsidR="00BF466C" w:rsidRDefault="007404BB" w:rsidP="007404BB">
      <w:pPr>
        <w:spacing w:line="276" w:lineRule="auto"/>
        <w:rPr>
          <w:rFonts w:ascii="Calibri" w:hAnsi="Calibri"/>
        </w:rPr>
      </w:pPr>
      <w:r w:rsidRPr="007404BB">
        <w:rPr>
          <w:rFonts w:ascii="Calibri" w:hAnsi="Calibri"/>
        </w:rPr>
        <w:lastRenderedPageBreak/>
        <w:t xml:space="preserve">You can go online, set up automated giving. I love to say, “Automate your joy,” because the Bible says, “God loves a cheerful giver.” You can set it up every month. If you get paid on the first, on the second the tithe comes out. If you forget, it doesn't matter. It was automated. It's good. </w:t>
      </w:r>
    </w:p>
    <w:p w14:paraId="05D75A06" w14:textId="77777777" w:rsidR="00BF466C" w:rsidRDefault="00BF466C" w:rsidP="007404BB">
      <w:pPr>
        <w:spacing w:line="276" w:lineRule="auto"/>
        <w:rPr>
          <w:rFonts w:ascii="Calibri" w:hAnsi="Calibri"/>
        </w:rPr>
      </w:pPr>
    </w:p>
    <w:p w14:paraId="2CF561F9" w14:textId="77777777" w:rsidR="00BF466C" w:rsidRDefault="007404BB" w:rsidP="007404BB">
      <w:pPr>
        <w:spacing w:line="276" w:lineRule="auto"/>
        <w:rPr>
          <w:rFonts w:ascii="Calibri" w:hAnsi="Calibri"/>
        </w:rPr>
      </w:pPr>
      <w:r w:rsidRPr="007404BB">
        <w:rPr>
          <w:rFonts w:ascii="Calibri" w:hAnsi="Calibri"/>
        </w:rPr>
        <w:t xml:space="preserve">You can go to the iPad giving kiosk after service. Bring the tithe. </w:t>
      </w:r>
    </w:p>
    <w:p w14:paraId="40249F31" w14:textId="77777777" w:rsidR="00BF466C" w:rsidRDefault="00BF466C" w:rsidP="007404BB">
      <w:pPr>
        <w:spacing w:line="276" w:lineRule="auto"/>
        <w:rPr>
          <w:rFonts w:ascii="Calibri" w:hAnsi="Calibri"/>
        </w:rPr>
      </w:pPr>
    </w:p>
    <w:p w14:paraId="1AC41255" w14:textId="5CBC5563" w:rsidR="007404BB" w:rsidRPr="007404BB" w:rsidRDefault="007404BB" w:rsidP="007404BB">
      <w:pPr>
        <w:spacing w:line="276" w:lineRule="auto"/>
        <w:rPr>
          <w:rFonts w:ascii="Calibri" w:hAnsi="Calibri"/>
        </w:rPr>
      </w:pPr>
      <w:r w:rsidRPr="007404BB">
        <w:rPr>
          <w:rFonts w:ascii="Calibri" w:hAnsi="Calibri"/>
        </w:rPr>
        <w:t xml:space="preserve">Let's let the storehouse be full so that ministry can take place, so we can be blessed by a growing, dynamic church. </w:t>
      </w:r>
    </w:p>
    <w:p w14:paraId="6F000CC9" w14:textId="77777777" w:rsidR="007404BB" w:rsidRPr="007404BB" w:rsidRDefault="007404BB" w:rsidP="007404BB">
      <w:pPr>
        <w:spacing w:line="276" w:lineRule="auto"/>
        <w:rPr>
          <w:rFonts w:ascii="Calibri" w:hAnsi="Calibri"/>
        </w:rPr>
      </w:pPr>
    </w:p>
    <w:p w14:paraId="6FF766EA" w14:textId="77777777" w:rsidR="007404BB" w:rsidRPr="007404BB" w:rsidRDefault="007404BB" w:rsidP="007404BB">
      <w:pPr>
        <w:spacing w:line="276" w:lineRule="auto"/>
        <w:rPr>
          <w:rFonts w:ascii="Calibri" w:hAnsi="Calibri"/>
        </w:rPr>
      </w:pPr>
      <w:r w:rsidRPr="007404BB">
        <w:rPr>
          <w:rFonts w:ascii="Calibri" w:hAnsi="Calibri"/>
        </w:rPr>
        <w:t xml:space="preserve">I have family members that will give thousands of dollars to political candidates, and yet if they gave $100 to the church, they would think it was a waste. They don't value the ministry of the church. That's why. They're not bad people. They just have the wrong perspective. Let’s value it. That's the blessing. </w:t>
      </w:r>
    </w:p>
    <w:p w14:paraId="01340E6E" w14:textId="77777777" w:rsidR="007404BB" w:rsidRPr="007404BB" w:rsidRDefault="007404BB" w:rsidP="007404BB">
      <w:pPr>
        <w:spacing w:line="276" w:lineRule="auto"/>
        <w:rPr>
          <w:rFonts w:ascii="Calibri" w:hAnsi="Calibri"/>
        </w:rPr>
      </w:pPr>
    </w:p>
    <w:p w14:paraId="451A4955" w14:textId="57A2AA2B" w:rsidR="007404BB" w:rsidRPr="007404BB" w:rsidRDefault="007404BB" w:rsidP="007404BB">
      <w:pPr>
        <w:spacing w:line="276" w:lineRule="auto"/>
        <w:rPr>
          <w:rFonts w:ascii="Calibri" w:hAnsi="Calibri"/>
        </w:rPr>
      </w:pPr>
      <w:r w:rsidRPr="007404BB">
        <w:rPr>
          <w:rFonts w:ascii="Calibri" w:hAnsi="Calibri"/>
        </w:rPr>
        <w:t>There’s a church blessing</w:t>
      </w:r>
      <w:r w:rsidR="00BF466C">
        <w:rPr>
          <w:rFonts w:ascii="Calibri" w:hAnsi="Calibri"/>
        </w:rPr>
        <w:t>. T</w:t>
      </w:r>
      <w:r w:rsidRPr="007404BB">
        <w:rPr>
          <w:rFonts w:ascii="Calibri" w:hAnsi="Calibri"/>
        </w:rPr>
        <w:t>here's a corporate blessing. There's an individual blessing. Keep reading. It gets better.</w:t>
      </w:r>
    </w:p>
    <w:p w14:paraId="1C7C24A3" w14:textId="77777777" w:rsidR="007404BB" w:rsidRPr="007404BB" w:rsidRDefault="007404BB" w:rsidP="007404BB">
      <w:pPr>
        <w:spacing w:line="276" w:lineRule="auto"/>
        <w:rPr>
          <w:rFonts w:ascii="Calibri" w:hAnsi="Calibri"/>
        </w:rPr>
      </w:pPr>
    </w:p>
    <w:p w14:paraId="61964F97" w14:textId="77777777" w:rsidR="007404BB" w:rsidRPr="007404BB" w:rsidRDefault="007404BB" w:rsidP="007404BB">
      <w:pPr>
        <w:spacing w:line="276" w:lineRule="auto"/>
        <w:rPr>
          <w:rFonts w:ascii="Calibri" w:hAnsi="Calibri"/>
          <w:b/>
          <w:bCs/>
        </w:rPr>
      </w:pPr>
      <w:r w:rsidRPr="007404BB">
        <w:rPr>
          <w:rFonts w:ascii="Calibri" w:hAnsi="Calibri"/>
          <w:b/>
          <w:bCs/>
        </w:rPr>
        <w:t>THE PERSONAL BLESSING</w:t>
      </w:r>
    </w:p>
    <w:p w14:paraId="5E782D8B" w14:textId="77777777" w:rsidR="007404BB" w:rsidRPr="007404BB" w:rsidRDefault="007404BB" w:rsidP="007404BB">
      <w:pPr>
        <w:spacing w:line="276" w:lineRule="auto"/>
        <w:rPr>
          <w:rFonts w:ascii="Calibri" w:hAnsi="Calibri"/>
          <w:b/>
          <w:bCs/>
        </w:rPr>
      </w:pPr>
      <w:r w:rsidRPr="007404BB">
        <w:rPr>
          <w:rFonts w:ascii="Calibri" w:hAnsi="Calibri"/>
          <w:b/>
          <w:bCs/>
        </w:rPr>
        <w:t>4. GOD WILL BLESS ME ABUNDANTLY AS I TITHE REGULARLY.</w:t>
      </w:r>
    </w:p>
    <w:p w14:paraId="43781798" w14:textId="77777777" w:rsidR="007404BB" w:rsidRPr="007404BB" w:rsidRDefault="007404BB" w:rsidP="007404BB">
      <w:pPr>
        <w:spacing w:line="276" w:lineRule="auto"/>
        <w:rPr>
          <w:rFonts w:ascii="Calibri" w:hAnsi="Calibri"/>
        </w:rPr>
      </w:pPr>
    </w:p>
    <w:p w14:paraId="712E03D9" w14:textId="77777777" w:rsidR="007404BB" w:rsidRPr="007404BB" w:rsidRDefault="007404BB" w:rsidP="007404BB">
      <w:pPr>
        <w:spacing w:line="276" w:lineRule="auto"/>
        <w:rPr>
          <w:rFonts w:ascii="Calibri" w:hAnsi="Calibri"/>
        </w:rPr>
      </w:pPr>
      <w:r w:rsidRPr="007404BB">
        <w:rPr>
          <w:rFonts w:ascii="Calibri" w:hAnsi="Calibri"/>
        </w:rPr>
        <w:t>“‘Bring all the tithes into the storehouse, that there may be food in My house, and try Me now in this,’ says the Lord of hosts, ‘If I will not open for you the windows of heaven and pour out for you such blessing that there will not be room enough to receive it’” (Malachi 3:10).</w:t>
      </w:r>
    </w:p>
    <w:p w14:paraId="0D568FAD" w14:textId="77777777" w:rsidR="007404BB" w:rsidRPr="007404BB" w:rsidRDefault="007404BB" w:rsidP="007404BB">
      <w:pPr>
        <w:spacing w:line="276" w:lineRule="auto"/>
        <w:rPr>
          <w:rFonts w:ascii="Calibri" w:hAnsi="Calibri"/>
        </w:rPr>
      </w:pPr>
    </w:p>
    <w:p w14:paraId="4CD28C6E" w14:textId="52BF54F2" w:rsidR="007404BB" w:rsidRPr="007404BB" w:rsidRDefault="007404BB" w:rsidP="007404BB">
      <w:pPr>
        <w:spacing w:line="276" w:lineRule="auto"/>
        <w:rPr>
          <w:rFonts w:ascii="Calibri" w:hAnsi="Calibri"/>
        </w:rPr>
      </w:pPr>
      <w:r w:rsidRPr="007404BB">
        <w:rPr>
          <w:rFonts w:ascii="Calibri" w:hAnsi="Calibri"/>
        </w:rPr>
        <w:t>Somebody just thought to themselves, “I’d like to sign up for that.” Here’s the blessing</w:t>
      </w:r>
      <w:r w:rsidR="00BF466C">
        <w:rPr>
          <w:rFonts w:ascii="Calibri" w:hAnsi="Calibri"/>
        </w:rPr>
        <w:t>:</w:t>
      </w:r>
      <w:r w:rsidRPr="007404BB">
        <w:rPr>
          <w:rFonts w:ascii="Calibri" w:hAnsi="Calibri"/>
        </w:rPr>
        <w:t xml:space="preserve"> God will bless me abundantly as I bring tithes. </w:t>
      </w:r>
    </w:p>
    <w:p w14:paraId="446234B9" w14:textId="77777777" w:rsidR="007404BB" w:rsidRPr="007404BB" w:rsidRDefault="007404BB" w:rsidP="007404BB">
      <w:pPr>
        <w:spacing w:line="276" w:lineRule="auto"/>
        <w:rPr>
          <w:rFonts w:ascii="Calibri" w:hAnsi="Calibri"/>
        </w:rPr>
      </w:pPr>
    </w:p>
    <w:p w14:paraId="068D721B" w14:textId="77777777" w:rsidR="007404BB" w:rsidRPr="007404BB" w:rsidRDefault="007404BB" w:rsidP="007404BB">
      <w:pPr>
        <w:spacing w:line="276" w:lineRule="auto"/>
        <w:rPr>
          <w:rFonts w:ascii="Calibri" w:hAnsi="Calibri"/>
        </w:rPr>
      </w:pPr>
      <w:r w:rsidRPr="007404BB">
        <w:rPr>
          <w:rFonts w:ascii="Calibri" w:hAnsi="Calibri"/>
        </w:rPr>
        <w:t xml:space="preserve">I love this concept of “the windows of heaven.” That's why I titled the message “The Windows </w:t>
      </w:r>
      <w:proofErr w:type="gramStart"/>
      <w:r w:rsidRPr="007404BB">
        <w:rPr>
          <w:rFonts w:ascii="Calibri" w:hAnsi="Calibri"/>
        </w:rPr>
        <w:t>Of</w:t>
      </w:r>
      <w:proofErr w:type="gramEnd"/>
      <w:r w:rsidRPr="007404BB">
        <w:rPr>
          <w:rFonts w:ascii="Calibri" w:hAnsi="Calibri"/>
        </w:rPr>
        <w:t xml:space="preserve"> Heaven.” Sometimes when we're looking for God's provision, we're looking at the door. The door is the most predictable means of God's provision. </w:t>
      </w:r>
    </w:p>
    <w:p w14:paraId="7B5F2190" w14:textId="77777777" w:rsidR="007404BB" w:rsidRPr="007404BB" w:rsidRDefault="007404BB" w:rsidP="007404BB">
      <w:pPr>
        <w:spacing w:line="276" w:lineRule="auto"/>
        <w:rPr>
          <w:rFonts w:ascii="Calibri" w:hAnsi="Calibri"/>
        </w:rPr>
      </w:pPr>
    </w:p>
    <w:p w14:paraId="0B979484" w14:textId="5EA64B95" w:rsidR="007404BB" w:rsidRPr="007404BB" w:rsidRDefault="007404BB" w:rsidP="007404BB">
      <w:pPr>
        <w:spacing w:line="276" w:lineRule="auto"/>
        <w:rPr>
          <w:rFonts w:ascii="Calibri" w:hAnsi="Calibri"/>
        </w:rPr>
      </w:pPr>
      <w:r w:rsidRPr="007404BB">
        <w:rPr>
          <w:rFonts w:ascii="Calibri" w:hAnsi="Calibri"/>
        </w:rPr>
        <w:t xml:space="preserve">How many of you know we have a really cheesy statement in the Christian faith? It says, “When God closes a door, He opens </w:t>
      </w:r>
      <w:r w:rsidR="00C45371">
        <w:rPr>
          <w:rFonts w:ascii="Calibri" w:hAnsi="Calibri"/>
        </w:rPr>
        <w:t>a window</w:t>
      </w:r>
      <w:r w:rsidRPr="007404BB">
        <w:rPr>
          <w:rFonts w:ascii="Calibri" w:hAnsi="Calibri"/>
        </w:rPr>
        <w:t xml:space="preserve">.” That is cheese. Nacho cheese is dripping all over that. Take that sticker off your bumper. But there is a great concept here. </w:t>
      </w:r>
    </w:p>
    <w:p w14:paraId="51294187" w14:textId="77777777" w:rsidR="007404BB" w:rsidRPr="007404BB" w:rsidRDefault="007404BB" w:rsidP="007404BB">
      <w:pPr>
        <w:spacing w:line="276" w:lineRule="auto"/>
        <w:rPr>
          <w:rFonts w:ascii="Calibri" w:hAnsi="Calibri"/>
        </w:rPr>
      </w:pPr>
    </w:p>
    <w:p w14:paraId="36C3AD03" w14:textId="77777777" w:rsidR="007404BB" w:rsidRPr="007404BB" w:rsidRDefault="007404BB" w:rsidP="007404BB">
      <w:pPr>
        <w:spacing w:line="276" w:lineRule="auto"/>
        <w:rPr>
          <w:rFonts w:ascii="Calibri" w:hAnsi="Calibri"/>
        </w:rPr>
      </w:pPr>
      <w:r w:rsidRPr="007404BB">
        <w:rPr>
          <w:rFonts w:ascii="Calibri" w:hAnsi="Calibri"/>
        </w:rPr>
        <w:lastRenderedPageBreak/>
        <w:t xml:space="preserve">I think what Malachi is saying to us is that we're looking at the door, but the blessing of God is coming in the window. I was looking right here. “God, you have to bless me here this time, this way.” God says, “No. I'm coming in the window. You won’t even see it.” </w:t>
      </w:r>
      <w:r w:rsidRPr="007404BB">
        <w:rPr>
          <w:rFonts w:ascii="Calibri" w:hAnsi="Calibri"/>
          <w:i/>
          <w:iCs/>
        </w:rPr>
        <w:t>Boom</w:t>
      </w:r>
      <w:r w:rsidRPr="007404BB">
        <w:rPr>
          <w:rFonts w:ascii="Calibri" w:hAnsi="Calibri"/>
        </w:rPr>
        <w:t xml:space="preserve"> – in the window, blessing.</w:t>
      </w:r>
    </w:p>
    <w:p w14:paraId="0BD1252F" w14:textId="77777777" w:rsidR="007404BB" w:rsidRPr="007404BB" w:rsidRDefault="007404BB" w:rsidP="007404BB">
      <w:pPr>
        <w:spacing w:line="276" w:lineRule="auto"/>
        <w:rPr>
          <w:rFonts w:ascii="Calibri" w:hAnsi="Calibri"/>
        </w:rPr>
      </w:pPr>
    </w:p>
    <w:p w14:paraId="718C2E6C" w14:textId="77777777" w:rsidR="007404BB" w:rsidRPr="007404BB" w:rsidRDefault="007404BB" w:rsidP="007404BB">
      <w:pPr>
        <w:spacing w:line="276" w:lineRule="auto"/>
        <w:rPr>
          <w:rFonts w:ascii="Calibri" w:hAnsi="Calibri"/>
        </w:rPr>
      </w:pPr>
      <w:r w:rsidRPr="007404BB">
        <w:rPr>
          <w:rFonts w:ascii="Calibri" w:hAnsi="Calibri"/>
        </w:rPr>
        <w:t xml:space="preserve">God blesses people in a lot of ways. There are a lot of blessings. They're all different. Sometimes they're coming in the window, not the door. The windows of heaven. </w:t>
      </w:r>
    </w:p>
    <w:p w14:paraId="29DDE7D6" w14:textId="77777777" w:rsidR="007404BB" w:rsidRPr="007404BB" w:rsidRDefault="007404BB" w:rsidP="007404BB">
      <w:pPr>
        <w:spacing w:line="276" w:lineRule="auto"/>
        <w:rPr>
          <w:rFonts w:ascii="Calibri" w:hAnsi="Calibri"/>
        </w:rPr>
      </w:pPr>
    </w:p>
    <w:p w14:paraId="4113C74C" w14:textId="2373C1F1" w:rsidR="007404BB" w:rsidRPr="007404BB" w:rsidRDefault="007404BB" w:rsidP="007404BB">
      <w:pPr>
        <w:spacing w:line="276" w:lineRule="auto"/>
        <w:rPr>
          <w:rFonts w:ascii="Calibri" w:hAnsi="Calibri"/>
        </w:rPr>
      </w:pPr>
      <w:r w:rsidRPr="007404BB">
        <w:rPr>
          <w:rFonts w:ascii="Calibri" w:hAnsi="Calibri"/>
        </w:rPr>
        <w:t>The Bible says that we also reap what we sow. If you don't like what you're reaping, you don't like what you're getting back, what are you sowing? You want to sow seeds of generosity? You’re going to reap back</w:t>
      </w:r>
      <w:r w:rsidR="00C45371">
        <w:rPr>
          <w:rFonts w:ascii="Calibri" w:hAnsi="Calibri"/>
        </w:rPr>
        <w:t xml:space="preserve"> the s</w:t>
      </w:r>
      <w:r w:rsidRPr="007404BB">
        <w:rPr>
          <w:rFonts w:ascii="Calibri" w:hAnsi="Calibri"/>
        </w:rPr>
        <w:t xml:space="preserve">ame thing. If you sow love, people will love you. If you sow hate, guess what? You reap what you sow. What are we sowing? What are we reaping? </w:t>
      </w:r>
    </w:p>
    <w:p w14:paraId="2ED17E2F" w14:textId="77777777" w:rsidR="007404BB" w:rsidRPr="007404BB" w:rsidRDefault="007404BB" w:rsidP="007404BB">
      <w:pPr>
        <w:spacing w:line="276" w:lineRule="auto"/>
        <w:rPr>
          <w:rFonts w:ascii="Calibri" w:hAnsi="Calibri"/>
        </w:rPr>
      </w:pPr>
    </w:p>
    <w:p w14:paraId="35E2A72B" w14:textId="77777777" w:rsidR="007404BB" w:rsidRPr="007404BB" w:rsidRDefault="007404BB" w:rsidP="007404BB">
      <w:pPr>
        <w:spacing w:line="276" w:lineRule="auto"/>
        <w:rPr>
          <w:rFonts w:ascii="Calibri" w:hAnsi="Calibri"/>
        </w:rPr>
      </w:pPr>
      <w:r w:rsidRPr="007404BB">
        <w:rPr>
          <w:rFonts w:ascii="Calibri" w:hAnsi="Calibri"/>
        </w:rPr>
        <w:t xml:space="preserve">“Honor the LORD with your wealth, with the </w:t>
      </w:r>
      <w:proofErr w:type="spellStart"/>
      <w:r w:rsidRPr="007404BB">
        <w:rPr>
          <w:rFonts w:ascii="Calibri" w:hAnsi="Calibri"/>
        </w:rPr>
        <w:t>firstfruits</w:t>
      </w:r>
      <w:proofErr w:type="spellEnd"/>
      <w:r w:rsidRPr="007404BB">
        <w:rPr>
          <w:rFonts w:ascii="Calibri" w:hAnsi="Calibri"/>
        </w:rPr>
        <w:t xml:space="preserve"> of all your crops” (Proverbs 3:9). </w:t>
      </w:r>
    </w:p>
    <w:p w14:paraId="5333EB25" w14:textId="77777777" w:rsidR="007404BB" w:rsidRPr="007404BB" w:rsidRDefault="007404BB" w:rsidP="007404BB">
      <w:pPr>
        <w:spacing w:line="276" w:lineRule="auto"/>
        <w:rPr>
          <w:rFonts w:ascii="Calibri" w:hAnsi="Calibri"/>
        </w:rPr>
      </w:pPr>
    </w:p>
    <w:p w14:paraId="09D0D212" w14:textId="77777777" w:rsidR="007404BB" w:rsidRPr="007404BB" w:rsidRDefault="007404BB" w:rsidP="007404BB">
      <w:pPr>
        <w:spacing w:line="276" w:lineRule="auto"/>
        <w:rPr>
          <w:rFonts w:ascii="Calibri" w:hAnsi="Calibri"/>
        </w:rPr>
      </w:pPr>
      <w:r w:rsidRPr="007404BB">
        <w:rPr>
          <w:rFonts w:ascii="Calibri" w:hAnsi="Calibri"/>
        </w:rPr>
        <w:t xml:space="preserve">In other words, the tithe is first. If you wait to the end of the month, you won't have enough. The reason we give tithes first is because that way we're putting God first. God will not be second. God wants to be first in your life. He wants to be first in every area of your life, but He wants to be first in the tithe. Bring it first. </w:t>
      </w:r>
    </w:p>
    <w:p w14:paraId="2B17B809" w14:textId="77777777" w:rsidR="007404BB" w:rsidRPr="007404BB" w:rsidRDefault="007404BB" w:rsidP="007404BB">
      <w:pPr>
        <w:spacing w:line="276" w:lineRule="auto"/>
        <w:rPr>
          <w:rFonts w:ascii="Calibri" w:hAnsi="Calibri"/>
        </w:rPr>
      </w:pPr>
    </w:p>
    <w:p w14:paraId="47FBED49" w14:textId="77777777" w:rsidR="007404BB" w:rsidRPr="007404BB" w:rsidRDefault="007404BB" w:rsidP="007404BB">
      <w:pPr>
        <w:spacing w:line="276" w:lineRule="auto"/>
        <w:rPr>
          <w:rFonts w:ascii="Calibri" w:hAnsi="Calibri"/>
        </w:rPr>
      </w:pPr>
      <w:r w:rsidRPr="007404BB">
        <w:rPr>
          <w:rFonts w:ascii="Calibri" w:hAnsi="Calibri"/>
        </w:rPr>
        <w:t xml:space="preserve">“Honor the LORD with your wealth, with the </w:t>
      </w:r>
      <w:proofErr w:type="spellStart"/>
      <w:r w:rsidRPr="007404BB">
        <w:rPr>
          <w:rFonts w:ascii="Calibri" w:hAnsi="Calibri"/>
        </w:rPr>
        <w:t>firstfruits</w:t>
      </w:r>
      <w:proofErr w:type="spellEnd"/>
      <w:r w:rsidRPr="007404BB">
        <w:rPr>
          <w:rFonts w:ascii="Calibri" w:hAnsi="Calibri"/>
        </w:rPr>
        <w:t xml:space="preserve"> of all your crops; then your barns will be filled to overflowing, and your vats will brim over with new wine” (Proverbs 3:9-10).</w:t>
      </w:r>
    </w:p>
    <w:p w14:paraId="26CAF651" w14:textId="77777777" w:rsidR="007404BB" w:rsidRPr="007404BB" w:rsidRDefault="007404BB" w:rsidP="007404BB">
      <w:pPr>
        <w:spacing w:line="276" w:lineRule="auto"/>
        <w:rPr>
          <w:rFonts w:ascii="Calibri" w:hAnsi="Calibri"/>
        </w:rPr>
      </w:pPr>
    </w:p>
    <w:p w14:paraId="53585160" w14:textId="77777777" w:rsidR="007404BB" w:rsidRPr="007404BB" w:rsidRDefault="007404BB" w:rsidP="007404BB">
      <w:pPr>
        <w:spacing w:line="276" w:lineRule="auto"/>
        <w:rPr>
          <w:rFonts w:ascii="Calibri" w:hAnsi="Calibri"/>
        </w:rPr>
      </w:pPr>
      <w:r w:rsidRPr="007404BB">
        <w:rPr>
          <w:rFonts w:ascii="Calibri" w:hAnsi="Calibri"/>
        </w:rPr>
        <w:t xml:space="preserve">There’s blessing. Let’s talk about a few blessings today. </w:t>
      </w:r>
    </w:p>
    <w:p w14:paraId="7E36A271" w14:textId="77777777" w:rsidR="007404BB" w:rsidRPr="007404BB" w:rsidRDefault="007404BB" w:rsidP="007404BB">
      <w:pPr>
        <w:spacing w:line="276" w:lineRule="auto"/>
        <w:rPr>
          <w:rFonts w:ascii="Calibri" w:hAnsi="Calibri"/>
        </w:rPr>
      </w:pPr>
    </w:p>
    <w:p w14:paraId="1102CFB3" w14:textId="77777777" w:rsidR="007404BB" w:rsidRPr="007404BB" w:rsidRDefault="007404BB" w:rsidP="007404BB">
      <w:pPr>
        <w:spacing w:line="276" w:lineRule="auto"/>
        <w:rPr>
          <w:rFonts w:ascii="Calibri" w:hAnsi="Calibri"/>
        </w:rPr>
      </w:pPr>
      <w:r w:rsidRPr="007404BB">
        <w:rPr>
          <w:rFonts w:ascii="Calibri" w:hAnsi="Calibri"/>
        </w:rPr>
        <w:t xml:space="preserve">There’s a feeling of excellent. “What’s God going to do?” I'm looking at the door. It's coming in the window. When you tithe, here's a blessing. There's a sense of joy in doing the right thing. You wake up in the morning, you're like, “I may not have much, but I'm being faithful to God. That feels good, church. It feels really good. Your faith is going to grow. </w:t>
      </w:r>
    </w:p>
    <w:p w14:paraId="33E6C93D" w14:textId="77777777" w:rsidR="007404BB" w:rsidRPr="007404BB" w:rsidRDefault="007404BB" w:rsidP="007404BB">
      <w:pPr>
        <w:spacing w:line="276" w:lineRule="auto"/>
        <w:rPr>
          <w:rFonts w:ascii="Calibri" w:hAnsi="Calibri"/>
        </w:rPr>
      </w:pPr>
    </w:p>
    <w:p w14:paraId="5E258CBC" w14:textId="77777777" w:rsidR="00895DAC" w:rsidRDefault="007404BB" w:rsidP="007404BB">
      <w:pPr>
        <w:spacing w:line="276" w:lineRule="auto"/>
        <w:rPr>
          <w:rFonts w:ascii="Calibri" w:hAnsi="Calibri"/>
        </w:rPr>
      </w:pPr>
      <w:r w:rsidRPr="007404BB">
        <w:rPr>
          <w:rFonts w:ascii="Calibri" w:hAnsi="Calibri"/>
        </w:rPr>
        <w:t xml:space="preserve">Sometimes it's great to be in a mess because that's when your faith blossoms and grows and expands. I know that you don't want to have an </w:t>
      </w:r>
      <w:proofErr w:type="spellStart"/>
      <w:r w:rsidRPr="007404BB">
        <w:rPr>
          <w:rFonts w:ascii="Calibri" w:hAnsi="Calibri"/>
        </w:rPr>
        <w:t>ish</w:t>
      </w:r>
      <w:proofErr w:type="spellEnd"/>
      <w:r w:rsidRPr="007404BB">
        <w:rPr>
          <w:rFonts w:ascii="Calibri" w:hAnsi="Calibri"/>
        </w:rPr>
        <w:t xml:space="preserve"> faith. You don't want to have a half-and-half type faith. You want to have a full-on faith. Put God first in the tithe, and God will stretch you. God will test you. </w:t>
      </w:r>
    </w:p>
    <w:p w14:paraId="2818C5DD" w14:textId="77777777" w:rsidR="00895DAC" w:rsidRDefault="00895DAC" w:rsidP="007404BB">
      <w:pPr>
        <w:spacing w:line="276" w:lineRule="auto"/>
        <w:rPr>
          <w:rFonts w:ascii="Calibri" w:hAnsi="Calibri"/>
        </w:rPr>
      </w:pPr>
    </w:p>
    <w:p w14:paraId="37C30061" w14:textId="6194E4C2" w:rsidR="007404BB" w:rsidRPr="007404BB" w:rsidRDefault="007404BB" w:rsidP="007404BB">
      <w:pPr>
        <w:spacing w:line="276" w:lineRule="auto"/>
        <w:rPr>
          <w:rFonts w:ascii="Calibri" w:hAnsi="Calibri"/>
        </w:rPr>
      </w:pPr>
      <w:r w:rsidRPr="007404BB">
        <w:rPr>
          <w:rFonts w:ascii="Calibri" w:hAnsi="Calibri"/>
        </w:rPr>
        <w:lastRenderedPageBreak/>
        <w:t xml:space="preserve">Anytime in the Bible when the number </w:t>
      </w:r>
      <w:r w:rsidR="00895DAC">
        <w:rPr>
          <w:rFonts w:ascii="Calibri" w:hAnsi="Calibri"/>
        </w:rPr>
        <w:t>10</w:t>
      </w:r>
      <w:r w:rsidRPr="007404BB">
        <w:rPr>
          <w:rFonts w:ascii="Calibri" w:hAnsi="Calibri"/>
        </w:rPr>
        <w:t xml:space="preserve"> is mentioned, it's always around testing. Ten Commandments, ten plagues in Israel, ten days of testing in the book of Revelation. Daniel was tested for ten days. Ten – test. </w:t>
      </w:r>
    </w:p>
    <w:p w14:paraId="4EF24D33" w14:textId="77777777" w:rsidR="007404BB" w:rsidRPr="007404BB" w:rsidRDefault="007404BB" w:rsidP="007404BB">
      <w:pPr>
        <w:spacing w:line="276" w:lineRule="auto"/>
        <w:rPr>
          <w:rFonts w:ascii="Calibri" w:hAnsi="Calibri"/>
        </w:rPr>
      </w:pPr>
    </w:p>
    <w:p w14:paraId="40886DB3" w14:textId="596B6B87" w:rsidR="007404BB" w:rsidRPr="007404BB" w:rsidRDefault="007404BB" w:rsidP="007404BB">
      <w:pPr>
        <w:spacing w:line="276" w:lineRule="auto"/>
        <w:rPr>
          <w:rFonts w:ascii="Calibri" w:hAnsi="Calibri"/>
        </w:rPr>
      </w:pPr>
      <w:r w:rsidRPr="007404BB">
        <w:rPr>
          <w:rFonts w:ascii="Calibri" w:hAnsi="Calibri"/>
        </w:rPr>
        <w:t>What grade are you making on the test? “Test me in this.” It’s the only time in the Bible that the Scripture says, “Test me in this.” In other words, you can put your full confidence in the Lord. It's a journey of faith.</w:t>
      </w:r>
    </w:p>
    <w:p w14:paraId="4CE55381" w14:textId="77777777" w:rsidR="007404BB" w:rsidRPr="007404BB" w:rsidRDefault="007404BB" w:rsidP="007404BB">
      <w:pPr>
        <w:spacing w:line="276" w:lineRule="auto"/>
        <w:rPr>
          <w:rFonts w:ascii="Calibri" w:hAnsi="Calibri"/>
        </w:rPr>
      </w:pPr>
    </w:p>
    <w:p w14:paraId="14C14FC9" w14:textId="0908F562" w:rsidR="007404BB" w:rsidRPr="007404BB" w:rsidRDefault="007404BB" w:rsidP="007404BB">
      <w:pPr>
        <w:spacing w:line="276" w:lineRule="auto"/>
        <w:rPr>
          <w:rFonts w:ascii="Calibri" w:hAnsi="Calibri"/>
        </w:rPr>
      </w:pPr>
      <w:r w:rsidRPr="007404BB">
        <w:rPr>
          <w:rFonts w:ascii="Calibri" w:hAnsi="Calibri"/>
        </w:rPr>
        <w:t xml:space="preserve">I want you to be blessed. I love it when people get a new car and they come up and tell me. I'm like, “Good for you. Awesome. You are blessed.” People say, “We just moved into our dream home last week.” Awesome. You're blessed. </w:t>
      </w:r>
    </w:p>
    <w:p w14:paraId="571E9647" w14:textId="77777777" w:rsidR="007404BB" w:rsidRPr="007404BB" w:rsidRDefault="007404BB" w:rsidP="007404BB">
      <w:pPr>
        <w:spacing w:line="276" w:lineRule="auto"/>
        <w:rPr>
          <w:rFonts w:ascii="Calibri" w:hAnsi="Calibri"/>
        </w:rPr>
      </w:pPr>
    </w:p>
    <w:p w14:paraId="4B780DD7" w14:textId="77777777" w:rsidR="007404BB" w:rsidRPr="007404BB" w:rsidRDefault="007404BB" w:rsidP="007404BB">
      <w:pPr>
        <w:spacing w:line="276" w:lineRule="auto"/>
        <w:rPr>
          <w:rFonts w:ascii="Calibri" w:hAnsi="Calibri"/>
        </w:rPr>
      </w:pPr>
      <w:r w:rsidRPr="007404BB">
        <w:rPr>
          <w:rFonts w:ascii="Calibri" w:hAnsi="Calibri"/>
        </w:rPr>
        <w:t xml:space="preserve">I don't know why Christians sometimes feel bad when they have nice things. If we are blessed by God, we should celebrate that. We shouldn't be jealous when other people have good things. We should celebrate with them. Let's do that. </w:t>
      </w:r>
    </w:p>
    <w:p w14:paraId="57B7C819" w14:textId="77777777" w:rsidR="007404BB" w:rsidRPr="007404BB" w:rsidRDefault="007404BB" w:rsidP="007404BB">
      <w:pPr>
        <w:spacing w:line="276" w:lineRule="auto"/>
        <w:rPr>
          <w:rFonts w:ascii="Calibri" w:hAnsi="Calibri"/>
        </w:rPr>
      </w:pPr>
    </w:p>
    <w:p w14:paraId="40843C80" w14:textId="77777777" w:rsidR="007404BB" w:rsidRPr="007404BB" w:rsidRDefault="007404BB" w:rsidP="007404BB">
      <w:pPr>
        <w:spacing w:line="276" w:lineRule="auto"/>
        <w:rPr>
          <w:rFonts w:ascii="Calibri" w:hAnsi="Calibri"/>
        </w:rPr>
      </w:pPr>
      <w:r w:rsidRPr="007404BB">
        <w:rPr>
          <w:rFonts w:ascii="Calibri" w:hAnsi="Calibri"/>
        </w:rPr>
        <w:t xml:space="preserve">Let’s bring the tithe. Let's live under the blessings of God. Let’s let God open those windows of heaven. Things that we didn't even see. He’s doing that for us. </w:t>
      </w:r>
    </w:p>
    <w:p w14:paraId="2C11D70A" w14:textId="77777777" w:rsidR="007404BB" w:rsidRPr="007404BB" w:rsidRDefault="007404BB" w:rsidP="007404BB">
      <w:pPr>
        <w:spacing w:line="276" w:lineRule="auto"/>
        <w:rPr>
          <w:rFonts w:ascii="Calibri" w:hAnsi="Calibri"/>
        </w:rPr>
      </w:pPr>
    </w:p>
    <w:p w14:paraId="43735A9F" w14:textId="37BA7430" w:rsidR="007404BB" w:rsidRPr="007404BB" w:rsidRDefault="007404BB" w:rsidP="007404BB">
      <w:pPr>
        <w:spacing w:line="276" w:lineRule="auto"/>
        <w:rPr>
          <w:rFonts w:ascii="Calibri" w:hAnsi="Calibri"/>
        </w:rPr>
      </w:pPr>
      <w:r w:rsidRPr="007404BB">
        <w:rPr>
          <w:rFonts w:ascii="Calibri" w:hAnsi="Calibri"/>
        </w:rPr>
        <w:t xml:space="preserve">We’ve got a little deal today that we're kicking off called the 90-day tithe challenge. I believe people can hear great sermons and go home and forget everything. That's depressing as a pastor. I realize most people don't remember what I said a few days afterwards. “What did he preach about last week?” I'm okay with that. But we want to give you a way to follow through, a point of application today. It's called the 90-day tithe challenge. </w:t>
      </w:r>
    </w:p>
    <w:p w14:paraId="3B68643F" w14:textId="77777777" w:rsidR="007404BB" w:rsidRPr="007404BB" w:rsidRDefault="007404BB" w:rsidP="007404BB">
      <w:pPr>
        <w:spacing w:line="276" w:lineRule="auto"/>
        <w:rPr>
          <w:rFonts w:ascii="Calibri" w:hAnsi="Calibri"/>
        </w:rPr>
      </w:pPr>
    </w:p>
    <w:p w14:paraId="5B286F68" w14:textId="77777777" w:rsidR="00895DAC" w:rsidRDefault="007404BB" w:rsidP="007404BB">
      <w:pPr>
        <w:spacing w:line="276" w:lineRule="auto"/>
        <w:rPr>
          <w:rFonts w:ascii="Calibri" w:hAnsi="Calibri"/>
        </w:rPr>
      </w:pPr>
      <w:r w:rsidRPr="007404BB">
        <w:rPr>
          <w:rFonts w:ascii="Calibri" w:hAnsi="Calibri"/>
        </w:rPr>
        <w:t xml:space="preserve">I know some of you are skeptical. You’re like, “I don't know if this is for me, or if this would really work, or if God could even bless me because I'm in such a mess.” We've got a packet under your chair. We're doing a deal called the 90-day tithe challenge. It’s really more about your faith than it is even about your money. But it's a challenge to live out Malachi 3 because the Bible says, “Test me in this.” Bring the tithe for 90 days and see what God will do in your life. </w:t>
      </w:r>
    </w:p>
    <w:p w14:paraId="6BAD9389" w14:textId="77777777" w:rsidR="00895DAC" w:rsidRDefault="00895DAC" w:rsidP="007404BB">
      <w:pPr>
        <w:spacing w:line="276" w:lineRule="auto"/>
        <w:rPr>
          <w:rFonts w:ascii="Calibri" w:hAnsi="Calibri"/>
        </w:rPr>
      </w:pPr>
    </w:p>
    <w:p w14:paraId="2EDAA09A" w14:textId="3946C984" w:rsidR="007404BB" w:rsidRPr="007404BB" w:rsidRDefault="007404BB" w:rsidP="007404BB">
      <w:pPr>
        <w:spacing w:line="276" w:lineRule="auto"/>
        <w:rPr>
          <w:rFonts w:ascii="Calibri" w:hAnsi="Calibri"/>
        </w:rPr>
      </w:pPr>
      <w:r w:rsidRPr="007404BB">
        <w:rPr>
          <w:rFonts w:ascii="Calibri" w:hAnsi="Calibri"/>
        </w:rPr>
        <w:t xml:space="preserve">We're going to send you some devotionals. We're going to send you some emails of encouragement. We're going to give you a book. We're going to encourage you along the way. It's going to be awesome. </w:t>
      </w:r>
    </w:p>
    <w:p w14:paraId="144FF403" w14:textId="77777777" w:rsidR="007404BB" w:rsidRPr="007404BB" w:rsidRDefault="007404BB" w:rsidP="007404BB">
      <w:pPr>
        <w:spacing w:line="276" w:lineRule="auto"/>
        <w:rPr>
          <w:rFonts w:ascii="Calibri" w:hAnsi="Calibri"/>
        </w:rPr>
      </w:pPr>
    </w:p>
    <w:p w14:paraId="5A50D62E" w14:textId="77777777" w:rsidR="007404BB" w:rsidRPr="007404BB" w:rsidRDefault="007404BB" w:rsidP="007404BB">
      <w:pPr>
        <w:spacing w:line="276" w:lineRule="auto"/>
        <w:rPr>
          <w:rFonts w:ascii="Calibri" w:hAnsi="Calibri"/>
        </w:rPr>
      </w:pPr>
      <w:r w:rsidRPr="007404BB">
        <w:rPr>
          <w:rFonts w:ascii="Calibri" w:hAnsi="Calibri"/>
        </w:rPr>
        <w:lastRenderedPageBreak/>
        <w:t xml:space="preserve">If you're saying, “I want to sign up today for the 90-day tithe challenge,” you can do that today. You can fill out those forms under your chairs and put them in the offering basket or bring it back next week. If you want to do that, we want to support you as a church to take those courageous steps of faith. I want to see you blessed and I want to see God do something awesome in your life. </w:t>
      </w:r>
    </w:p>
    <w:p w14:paraId="6A357A4D" w14:textId="77777777" w:rsidR="007404BB" w:rsidRPr="007404BB" w:rsidRDefault="007404BB" w:rsidP="007404BB">
      <w:pPr>
        <w:spacing w:line="276" w:lineRule="auto"/>
        <w:rPr>
          <w:rFonts w:ascii="Calibri" w:hAnsi="Calibri"/>
        </w:rPr>
      </w:pPr>
    </w:p>
    <w:p w14:paraId="20A1C2C7" w14:textId="7D01CCA7" w:rsidR="007404BB" w:rsidRPr="007404BB" w:rsidRDefault="007404BB" w:rsidP="007404BB">
      <w:pPr>
        <w:spacing w:line="276" w:lineRule="auto"/>
        <w:rPr>
          <w:rFonts w:ascii="Calibri" w:hAnsi="Calibri"/>
        </w:rPr>
      </w:pPr>
      <w:r w:rsidRPr="007404BB">
        <w:rPr>
          <w:rFonts w:ascii="Calibri" w:hAnsi="Calibri"/>
        </w:rPr>
        <w:t>It's time for us to stop stressing about the money, to put our finances into the hands of God, and to watch God open the windows of heaven.</w:t>
      </w:r>
    </w:p>
    <w:p w14:paraId="78BA07DC" w14:textId="77777777" w:rsidR="007404BB" w:rsidRPr="007404BB" w:rsidRDefault="007404BB" w:rsidP="007404BB">
      <w:pPr>
        <w:spacing w:line="276" w:lineRule="auto"/>
        <w:rPr>
          <w:rFonts w:ascii="Calibri" w:hAnsi="Calibri"/>
        </w:rPr>
      </w:pPr>
    </w:p>
    <w:p w14:paraId="13CC6C46" w14:textId="77777777" w:rsidR="007404BB" w:rsidRPr="007404BB" w:rsidRDefault="007404BB" w:rsidP="007404BB">
      <w:pPr>
        <w:spacing w:line="276" w:lineRule="auto"/>
        <w:rPr>
          <w:rFonts w:ascii="Calibri" w:hAnsi="Calibri"/>
        </w:rPr>
      </w:pPr>
      <w:r w:rsidRPr="007404BB">
        <w:rPr>
          <w:rFonts w:ascii="Calibri" w:hAnsi="Calibri"/>
        </w:rPr>
        <w:br w:type="page"/>
      </w:r>
    </w:p>
    <w:p w14:paraId="24627BE5" w14:textId="77777777" w:rsidR="007404BB" w:rsidRPr="007404BB" w:rsidRDefault="007404BB" w:rsidP="007404BB">
      <w:pPr>
        <w:spacing w:line="276" w:lineRule="auto"/>
        <w:rPr>
          <w:rFonts w:ascii="Calibri" w:hAnsi="Calibri"/>
          <w:b/>
          <w:bCs/>
          <w:sz w:val="28"/>
          <w:szCs w:val="28"/>
          <w:u w:val="single"/>
        </w:rPr>
      </w:pPr>
      <w:r w:rsidRPr="007404BB">
        <w:rPr>
          <w:rFonts w:ascii="Calibri" w:hAnsi="Calibri"/>
          <w:b/>
          <w:bCs/>
          <w:sz w:val="28"/>
          <w:szCs w:val="28"/>
          <w:u w:val="single"/>
        </w:rPr>
        <w:lastRenderedPageBreak/>
        <w:t>OUTLINE</w:t>
      </w:r>
    </w:p>
    <w:p w14:paraId="7137B816" w14:textId="77777777" w:rsidR="007404BB" w:rsidRPr="007404BB" w:rsidRDefault="007404BB" w:rsidP="007404BB">
      <w:pPr>
        <w:spacing w:line="276" w:lineRule="auto"/>
        <w:rPr>
          <w:rFonts w:ascii="Calibri" w:hAnsi="Calibri"/>
          <w:b/>
          <w:bCs/>
          <w:u w:val="single"/>
        </w:rPr>
      </w:pPr>
    </w:p>
    <w:p w14:paraId="019E112B" w14:textId="1AA5B46A" w:rsidR="007404BB" w:rsidRPr="007404BB" w:rsidRDefault="007404BB" w:rsidP="007404BB">
      <w:pPr>
        <w:spacing w:line="276" w:lineRule="auto"/>
        <w:rPr>
          <w:rFonts w:ascii="Calibri" w:hAnsi="Calibri"/>
        </w:rPr>
      </w:pPr>
      <w:r w:rsidRPr="007404BB">
        <w:rPr>
          <w:rFonts w:ascii="Calibri" w:hAnsi="Calibri"/>
        </w:rPr>
        <w:t>“‘Ever since the time of your forefathers you have turned away from my decrees and have not kept them. Return to me, and I will return to you,’ says the Lord Almighty. ‘Will a man rob God? Yet you rob me. But you ask, “How do we rob you?” In tithes and offerings. You are under a curse–the whole nation of you–because you are robbing me. Bring the whole tithe into the storehouse, that there may be food in my house. Test me in this,’ says the LORD Almighty, ‘and see if I will not throw open the floodgates of heaven and pour out so much blessing that you will not have room enough for it. I will prevent pests from devouring your crops, and the vines in your fields will not cast their fruit,’ says the LORD Almighty.”</w:t>
      </w:r>
    </w:p>
    <w:p w14:paraId="280544C3" w14:textId="77777777" w:rsidR="007404BB" w:rsidRPr="007404BB" w:rsidRDefault="007404BB" w:rsidP="007404BB">
      <w:pPr>
        <w:spacing w:line="276" w:lineRule="auto"/>
        <w:rPr>
          <w:rFonts w:ascii="Calibri" w:hAnsi="Calibri"/>
        </w:rPr>
      </w:pPr>
      <w:r w:rsidRPr="007404BB">
        <w:rPr>
          <w:rFonts w:ascii="Calibri" w:hAnsi="Calibri"/>
        </w:rPr>
        <w:t>Malachi 3:7-11 (NIV)</w:t>
      </w:r>
    </w:p>
    <w:p w14:paraId="6D2BB1C6" w14:textId="77777777" w:rsidR="007404BB" w:rsidRPr="007404BB" w:rsidRDefault="007404BB" w:rsidP="007404BB">
      <w:pPr>
        <w:spacing w:line="276" w:lineRule="auto"/>
        <w:rPr>
          <w:rFonts w:ascii="Calibri" w:hAnsi="Calibri"/>
          <w:b/>
          <w:bCs/>
        </w:rPr>
      </w:pPr>
    </w:p>
    <w:p w14:paraId="404FE277" w14:textId="77777777" w:rsidR="007404BB" w:rsidRPr="007404BB" w:rsidRDefault="007404BB" w:rsidP="007404BB">
      <w:pPr>
        <w:spacing w:line="276" w:lineRule="auto"/>
        <w:rPr>
          <w:rFonts w:ascii="Calibri" w:hAnsi="Calibri"/>
          <w:b/>
          <w:bCs/>
        </w:rPr>
      </w:pPr>
      <w:r w:rsidRPr="007404BB">
        <w:rPr>
          <w:rFonts w:ascii="Calibri" w:hAnsi="Calibri"/>
          <w:b/>
          <w:bCs/>
        </w:rPr>
        <w:t>THE PROBLEM</w:t>
      </w:r>
    </w:p>
    <w:p w14:paraId="53AFD642" w14:textId="77777777" w:rsidR="007404BB" w:rsidRPr="007404BB" w:rsidRDefault="007404BB" w:rsidP="007404BB">
      <w:pPr>
        <w:spacing w:line="276" w:lineRule="auto"/>
        <w:rPr>
          <w:rFonts w:ascii="Calibri" w:hAnsi="Calibri"/>
          <w:b/>
          <w:bCs/>
        </w:rPr>
      </w:pPr>
      <w:r w:rsidRPr="007404BB">
        <w:rPr>
          <w:rFonts w:ascii="Calibri" w:hAnsi="Calibri"/>
          <w:b/>
          <w:bCs/>
        </w:rPr>
        <w:t>1. GOD WILL BLESS ME WHEN I RETURN WHAT BELONGS TO HIM.</w:t>
      </w:r>
    </w:p>
    <w:p w14:paraId="1BBB7274" w14:textId="77777777" w:rsidR="007404BB" w:rsidRPr="007404BB" w:rsidRDefault="007404BB" w:rsidP="007404BB">
      <w:pPr>
        <w:spacing w:line="276" w:lineRule="auto"/>
        <w:rPr>
          <w:rFonts w:ascii="Calibri" w:hAnsi="Calibri"/>
        </w:rPr>
      </w:pPr>
    </w:p>
    <w:p w14:paraId="012282C4" w14:textId="77777777" w:rsidR="007404BB" w:rsidRPr="007404BB" w:rsidRDefault="007404BB" w:rsidP="007404BB">
      <w:pPr>
        <w:spacing w:line="276" w:lineRule="auto"/>
        <w:rPr>
          <w:rFonts w:ascii="Calibri" w:hAnsi="Calibri"/>
        </w:rPr>
      </w:pPr>
      <w:r w:rsidRPr="007404BB">
        <w:rPr>
          <w:rFonts w:ascii="Calibri" w:hAnsi="Calibri"/>
        </w:rPr>
        <w:t>“‘Will a man rob God? Yet you rob me. But you ask, “How do we rob you?” In tithes and offerings. You are under a curse–the whole nation of you–because you are robbing me.’”</w:t>
      </w:r>
    </w:p>
    <w:p w14:paraId="23FF5CA4" w14:textId="77777777" w:rsidR="007404BB" w:rsidRPr="007404BB" w:rsidRDefault="007404BB" w:rsidP="007404BB">
      <w:pPr>
        <w:spacing w:line="276" w:lineRule="auto"/>
        <w:rPr>
          <w:rFonts w:ascii="Calibri" w:hAnsi="Calibri"/>
        </w:rPr>
      </w:pPr>
      <w:r w:rsidRPr="007404BB">
        <w:rPr>
          <w:rFonts w:ascii="Calibri" w:hAnsi="Calibri"/>
        </w:rPr>
        <w:t>Malachi 3:8-9</w:t>
      </w:r>
    </w:p>
    <w:p w14:paraId="1691C557" w14:textId="77777777" w:rsidR="007404BB" w:rsidRPr="007404BB" w:rsidRDefault="007404BB" w:rsidP="007404BB">
      <w:pPr>
        <w:spacing w:line="276" w:lineRule="auto"/>
        <w:rPr>
          <w:rFonts w:ascii="Calibri" w:hAnsi="Calibri"/>
        </w:rPr>
      </w:pPr>
    </w:p>
    <w:p w14:paraId="714C5DB3" w14:textId="77777777" w:rsidR="007404BB" w:rsidRPr="007404BB" w:rsidRDefault="007404BB" w:rsidP="007404BB">
      <w:pPr>
        <w:spacing w:line="276" w:lineRule="auto"/>
        <w:rPr>
          <w:rFonts w:ascii="Calibri" w:hAnsi="Calibri"/>
        </w:rPr>
      </w:pPr>
      <w:r w:rsidRPr="007404BB">
        <w:rPr>
          <w:rFonts w:ascii="Calibri" w:hAnsi="Calibri"/>
        </w:rPr>
        <w:t>“But remember the LORD your God, for it is he who gives you the ability to produce wealth, and so confirms his covenant, which he swore to your forefathers, as it is today.”</w:t>
      </w:r>
    </w:p>
    <w:p w14:paraId="19B3A257" w14:textId="77777777" w:rsidR="007404BB" w:rsidRPr="007404BB" w:rsidRDefault="007404BB" w:rsidP="007404BB">
      <w:pPr>
        <w:spacing w:line="276" w:lineRule="auto"/>
        <w:rPr>
          <w:rFonts w:ascii="Calibri" w:hAnsi="Calibri"/>
        </w:rPr>
      </w:pPr>
      <w:r w:rsidRPr="007404BB">
        <w:rPr>
          <w:rFonts w:ascii="Calibri" w:hAnsi="Calibri"/>
        </w:rPr>
        <w:t>Deuteronomy 8:18 (NIV)</w:t>
      </w:r>
    </w:p>
    <w:p w14:paraId="1B679AAE" w14:textId="77777777" w:rsidR="007404BB" w:rsidRPr="007404BB" w:rsidRDefault="007404BB" w:rsidP="007404BB">
      <w:pPr>
        <w:spacing w:line="276" w:lineRule="auto"/>
        <w:rPr>
          <w:rFonts w:ascii="Calibri" w:hAnsi="Calibri"/>
        </w:rPr>
      </w:pPr>
    </w:p>
    <w:p w14:paraId="70A5CC17" w14:textId="77777777" w:rsidR="007404BB" w:rsidRPr="007404BB" w:rsidRDefault="007404BB" w:rsidP="007404BB">
      <w:pPr>
        <w:spacing w:line="276" w:lineRule="auto"/>
        <w:rPr>
          <w:rFonts w:ascii="Calibri" w:hAnsi="Calibri"/>
          <w:b/>
          <w:bCs/>
        </w:rPr>
      </w:pPr>
      <w:r w:rsidRPr="007404BB">
        <w:rPr>
          <w:rFonts w:ascii="Calibri" w:hAnsi="Calibri"/>
          <w:b/>
          <w:bCs/>
        </w:rPr>
        <w:t>THE SOLUTION</w:t>
      </w:r>
    </w:p>
    <w:p w14:paraId="2393881E" w14:textId="77777777" w:rsidR="007404BB" w:rsidRPr="007404BB" w:rsidRDefault="007404BB" w:rsidP="007404BB">
      <w:pPr>
        <w:spacing w:line="276" w:lineRule="auto"/>
        <w:rPr>
          <w:rFonts w:ascii="Calibri" w:hAnsi="Calibri"/>
          <w:b/>
          <w:bCs/>
        </w:rPr>
      </w:pPr>
      <w:r w:rsidRPr="007404BB">
        <w:rPr>
          <w:rFonts w:ascii="Calibri" w:hAnsi="Calibri"/>
          <w:b/>
          <w:bCs/>
        </w:rPr>
        <w:t>2. GOD WILL BLESS ME WHEN I FOLLOW GOD’S STANDARD FOR GIVING.</w:t>
      </w:r>
    </w:p>
    <w:p w14:paraId="6DD9A0D1" w14:textId="77777777" w:rsidR="007404BB" w:rsidRPr="007404BB" w:rsidRDefault="007404BB" w:rsidP="007404BB">
      <w:pPr>
        <w:spacing w:line="276" w:lineRule="auto"/>
        <w:rPr>
          <w:rFonts w:ascii="Calibri" w:hAnsi="Calibri"/>
        </w:rPr>
      </w:pPr>
    </w:p>
    <w:p w14:paraId="50FB5B6D" w14:textId="77777777" w:rsidR="007404BB" w:rsidRPr="007404BB" w:rsidRDefault="007404BB" w:rsidP="007404BB">
      <w:pPr>
        <w:spacing w:line="276" w:lineRule="auto"/>
        <w:rPr>
          <w:rFonts w:ascii="Calibri" w:hAnsi="Calibri"/>
        </w:rPr>
      </w:pPr>
      <w:r w:rsidRPr="007404BB">
        <w:rPr>
          <w:rFonts w:ascii="Calibri" w:hAnsi="Calibri"/>
        </w:rPr>
        <w:t>“Bring the whole tithe into the storehouse, that there may be food in my house.”</w:t>
      </w:r>
    </w:p>
    <w:p w14:paraId="55EF34D8" w14:textId="77777777" w:rsidR="007404BB" w:rsidRPr="007404BB" w:rsidRDefault="007404BB" w:rsidP="007404BB">
      <w:pPr>
        <w:spacing w:line="276" w:lineRule="auto"/>
        <w:rPr>
          <w:rFonts w:ascii="Calibri" w:hAnsi="Calibri"/>
        </w:rPr>
      </w:pPr>
      <w:r w:rsidRPr="007404BB">
        <w:rPr>
          <w:rFonts w:ascii="Calibri" w:hAnsi="Calibri"/>
        </w:rPr>
        <w:t>Malachi 3:10 (NIV)</w:t>
      </w:r>
    </w:p>
    <w:p w14:paraId="54CB30E9" w14:textId="77777777" w:rsidR="007404BB" w:rsidRPr="007404BB" w:rsidRDefault="007404BB" w:rsidP="007404BB">
      <w:pPr>
        <w:spacing w:line="276" w:lineRule="auto"/>
        <w:rPr>
          <w:rFonts w:ascii="Calibri" w:hAnsi="Calibri"/>
        </w:rPr>
      </w:pPr>
    </w:p>
    <w:p w14:paraId="122050CF" w14:textId="77777777" w:rsidR="007404BB" w:rsidRPr="007404BB" w:rsidRDefault="007404BB" w:rsidP="007404BB">
      <w:pPr>
        <w:spacing w:line="276" w:lineRule="auto"/>
        <w:rPr>
          <w:rFonts w:ascii="Calibri" w:hAnsi="Calibri"/>
        </w:rPr>
      </w:pPr>
      <w:r w:rsidRPr="007404BB">
        <w:rPr>
          <w:rFonts w:ascii="Calibri" w:hAnsi="Calibri"/>
        </w:rPr>
        <w:t>“A tithe of everything from the land, whether grain from the soil or fruit from the trees, belongs to the LORD; it is holy to the LORD.”</w:t>
      </w:r>
    </w:p>
    <w:p w14:paraId="7CC8D9D5" w14:textId="77777777" w:rsidR="007404BB" w:rsidRPr="007404BB" w:rsidRDefault="007404BB" w:rsidP="007404BB">
      <w:pPr>
        <w:spacing w:line="276" w:lineRule="auto"/>
        <w:rPr>
          <w:rFonts w:ascii="Calibri" w:hAnsi="Calibri"/>
        </w:rPr>
      </w:pPr>
      <w:r w:rsidRPr="007404BB">
        <w:rPr>
          <w:rFonts w:ascii="Calibri" w:hAnsi="Calibri"/>
        </w:rPr>
        <w:t>Leviticus 27:30 (NIV)</w:t>
      </w:r>
    </w:p>
    <w:p w14:paraId="4059A8E7" w14:textId="77777777" w:rsidR="007404BB" w:rsidRPr="007404BB" w:rsidRDefault="007404BB" w:rsidP="007404BB">
      <w:pPr>
        <w:spacing w:line="276" w:lineRule="auto"/>
        <w:rPr>
          <w:rFonts w:ascii="Calibri" w:hAnsi="Calibri"/>
        </w:rPr>
      </w:pPr>
    </w:p>
    <w:p w14:paraId="4AB18EBE" w14:textId="77777777" w:rsidR="007404BB" w:rsidRPr="007404BB" w:rsidRDefault="007404BB" w:rsidP="007404BB">
      <w:pPr>
        <w:spacing w:line="276" w:lineRule="auto"/>
        <w:rPr>
          <w:rFonts w:ascii="Calibri" w:hAnsi="Calibri"/>
          <w:b/>
          <w:bCs/>
        </w:rPr>
      </w:pPr>
      <w:r w:rsidRPr="007404BB">
        <w:rPr>
          <w:rFonts w:ascii="Calibri" w:hAnsi="Calibri"/>
          <w:b/>
          <w:bCs/>
        </w:rPr>
        <w:t>THE CHURCH BLESSING</w:t>
      </w:r>
    </w:p>
    <w:p w14:paraId="18BDED49" w14:textId="77777777" w:rsidR="007404BB" w:rsidRPr="007404BB" w:rsidRDefault="007404BB" w:rsidP="007404BB">
      <w:pPr>
        <w:spacing w:line="276" w:lineRule="auto"/>
        <w:rPr>
          <w:rFonts w:ascii="Calibri" w:hAnsi="Calibri"/>
          <w:b/>
          <w:bCs/>
        </w:rPr>
      </w:pPr>
      <w:r w:rsidRPr="007404BB">
        <w:rPr>
          <w:rFonts w:ascii="Calibri" w:hAnsi="Calibri"/>
          <w:b/>
          <w:bCs/>
        </w:rPr>
        <w:t>3. GOD WILL BLESS MY HOUSE OF WORSHIP AS I GIVE FAITHFULLY.</w:t>
      </w:r>
    </w:p>
    <w:p w14:paraId="4944D054" w14:textId="77777777" w:rsidR="007404BB" w:rsidRPr="007404BB" w:rsidRDefault="007404BB" w:rsidP="007404BB">
      <w:pPr>
        <w:spacing w:line="276" w:lineRule="auto"/>
        <w:rPr>
          <w:rFonts w:ascii="Calibri" w:hAnsi="Calibri"/>
        </w:rPr>
      </w:pPr>
    </w:p>
    <w:p w14:paraId="6FF8F2F1" w14:textId="77777777" w:rsidR="007404BB" w:rsidRPr="007404BB" w:rsidRDefault="007404BB" w:rsidP="007404BB">
      <w:pPr>
        <w:spacing w:line="276" w:lineRule="auto"/>
        <w:rPr>
          <w:rFonts w:ascii="Calibri" w:hAnsi="Calibri"/>
        </w:rPr>
      </w:pPr>
      <w:r w:rsidRPr="007404BB">
        <w:rPr>
          <w:rFonts w:ascii="Calibri" w:hAnsi="Calibri"/>
        </w:rPr>
        <w:t>“Bring all the tithes into the storehouse, that there may be food in My house.”</w:t>
      </w:r>
    </w:p>
    <w:p w14:paraId="3C8CEBE1" w14:textId="77777777" w:rsidR="007404BB" w:rsidRPr="007404BB" w:rsidRDefault="007404BB" w:rsidP="007404BB">
      <w:pPr>
        <w:spacing w:line="276" w:lineRule="auto"/>
        <w:rPr>
          <w:rFonts w:ascii="Calibri" w:hAnsi="Calibri"/>
        </w:rPr>
      </w:pPr>
      <w:r w:rsidRPr="007404BB">
        <w:rPr>
          <w:rFonts w:ascii="Calibri" w:hAnsi="Calibri"/>
        </w:rPr>
        <w:lastRenderedPageBreak/>
        <w:t>Malachi 3:10 (NKJV)</w:t>
      </w:r>
    </w:p>
    <w:p w14:paraId="0541F8F9" w14:textId="77777777" w:rsidR="007404BB" w:rsidRPr="007404BB" w:rsidRDefault="007404BB" w:rsidP="007404BB">
      <w:pPr>
        <w:spacing w:line="276" w:lineRule="auto"/>
        <w:rPr>
          <w:rFonts w:ascii="Calibri" w:hAnsi="Calibri"/>
        </w:rPr>
      </w:pPr>
    </w:p>
    <w:p w14:paraId="4EF920F4" w14:textId="77777777" w:rsidR="007404BB" w:rsidRPr="007404BB" w:rsidRDefault="007404BB" w:rsidP="007404BB">
      <w:pPr>
        <w:spacing w:line="276" w:lineRule="auto"/>
        <w:rPr>
          <w:rFonts w:ascii="Calibri" w:hAnsi="Calibri"/>
          <w:b/>
          <w:bCs/>
        </w:rPr>
      </w:pPr>
      <w:r w:rsidRPr="007404BB">
        <w:rPr>
          <w:rFonts w:ascii="Calibri" w:hAnsi="Calibri"/>
          <w:b/>
          <w:bCs/>
        </w:rPr>
        <w:t>THE PERSONAL BLESSING</w:t>
      </w:r>
    </w:p>
    <w:p w14:paraId="467208D5" w14:textId="77777777" w:rsidR="007404BB" w:rsidRPr="007404BB" w:rsidRDefault="007404BB" w:rsidP="007404BB">
      <w:pPr>
        <w:spacing w:line="276" w:lineRule="auto"/>
        <w:rPr>
          <w:rFonts w:ascii="Calibri" w:hAnsi="Calibri"/>
          <w:b/>
          <w:bCs/>
        </w:rPr>
      </w:pPr>
      <w:r w:rsidRPr="007404BB">
        <w:rPr>
          <w:rFonts w:ascii="Calibri" w:hAnsi="Calibri"/>
          <w:b/>
          <w:bCs/>
        </w:rPr>
        <w:t>4. GOD WILL BLESS ME ABUNDANTLY AS I TITHE REGULARLY.</w:t>
      </w:r>
    </w:p>
    <w:p w14:paraId="1FC9A534" w14:textId="77777777" w:rsidR="007404BB" w:rsidRPr="007404BB" w:rsidRDefault="007404BB" w:rsidP="007404BB">
      <w:pPr>
        <w:spacing w:line="276" w:lineRule="auto"/>
        <w:rPr>
          <w:rFonts w:ascii="Calibri" w:hAnsi="Calibri"/>
        </w:rPr>
      </w:pPr>
    </w:p>
    <w:p w14:paraId="15D37CDB" w14:textId="77777777" w:rsidR="007404BB" w:rsidRPr="007404BB" w:rsidRDefault="007404BB" w:rsidP="007404BB">
      <w:pPr>
        <w:spacing w:line="276" w:lineRule="auto"/>
        <w:rPr>
          <w:rFonts w:ascii="Calibri" w:hAnsi="Calibri"/>
        </w:rPr>
      </w:pPr>
      <w:r w:rsidRPr="007404BB">
        <w:rPr>
          <w:rFonts w:ascii="Calibri" w:hAnsi="Calibri"/>
        </w:rPr>
        <w:t>“‘Bring all the tithes into the storehouse, that there may be food in My house, and try Me now in this,’ says the Lord of hosts, ‘If I will not open for you the windows of heaven and pour out for you such blessing that there will not be room enough to receive it.’”</w:t>
      </w:r>
    </w:p>
    <w:p w14:paraId="6D69A38A" w14:textId="77777777" w:rsidR="007404BB" w:rsidRPr="007404BB" w:rsidRDefault="007404BB" w:rsidP="007404BB">
      <w:pPr>
        <w:spacing w:line="276" w:lineRule="auto"/>
        <w:rPr>
          <w:rFonts w:ascii="Calibri" w:hAnsi="Calibri"/>
        </w:rPr>
      </w:pPr>
      <w:r w:rsidRPr="007404BB">
        <w:rPr>
          <w:rFonts w:ascii="Calibri" w:hAnsi="Calibri"/>
        </w:rPr>
        <w:t>Malachi 3:10 (NKJV)</w:t>
      </w:r>
    </w:p>
    <w:p w14:paraId="08B3D800" w14:textId="77777777" w:rsidR="007404BB" w:rsidRPr="007404BB" w:rsidRDefault="007404BB" w:rsidP="007404BB">
      <w:pPr>
        <w:spacing w:line="276" w:lineRule="auto"/>
        <w:rPr>
          <w:rFonts w:ascii="Calibri" w:hAnsi="Calibri"/>
        </w:rPr>
      </w:pPr>
    </w:p>
    <w:p w14:paraId="76723D02" w14:textId="77777777" w:rsidR="007404BB" w:rsidRPr="007404BB" w:rsidRDefault="007404BB" w:rsidP="007404BB">
      <w:pPr>
        <w:spacing w:line="276" w:lineRule="auto"/>
        <w:rPr>
          <w:rFonts w:ascii="Calibri" w:hAnsi="Calibri"/>
        </w:rPr>
      </w:pPr>
      <w:r w:rsidRPr="007404BB">
        <w:rPr>
          <w:rFonts w:ascii="Calibri" w:hAnsi="Calibri"/>
        </w:rPr>
        <w:t xml:space="preserve">“Honor the LORD with your wealth, with the </w:t>
      </w:r>
      <w:proofErr w:type="spellStart"/>
      <w:r w:rsidRPr="007404BB">
        <w:rPr>
          <w:rFonts w:ascii="Calibri" w:hAnsi="Calibri"/>
        </w:rPr>
        <w:t>firstfruits</w:t>
      </w:r>
      <w:proofErr w:type="spellEnd"/>
      <w:r w:rsidRPr="007404BB">
        <w:rPr>
          <w:rFonts w:ascii="Calibri" w:hAnsi="Calibri"/>
        </w:rPr>
        <w:t xml:space="preserve"> of all your crops; then your barns will be filled to overflowing, and your vats will brim over with new wine.”</w:t>
      </w:r>
    </w:p>
    <w:p w14:paraId="179B5ABC" w14:textId="77777777" w:rsidR="007404BB" w:rsidRPr="007404BB" w:rsidRDefault="007404BB" w:rsidP="007404BB">
      <w:pPr>
        <w:spacing w:line="276" w:lineRule="auto"/>
        <w:rPr>
          <w:rFonts w:ascii="Calibri" w:hAnsi="Calibri"/>
        </w:rPr>
      </w:pPr>
      <w:r w:rsidRPr="007404BB">
        <w:rPr>
          <w:rFonts w:ascii="Calibri" w:hAnsi="Calibri"/>
        </w:rPr>
        <w:t>Proverbs 3:9-10 (NIV)</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C56EC" w14:textId="77777777" w:rsidR="00E80A45" w:rsidRDefault="00E80A45">
      <w:r>
        <w:separator/>
      </w:r>
    </w:p>
  </w:endnote>
  <w:endnote w:type="continuationSeparator" w:id="0">
    <w:p w14:paraId="7DF958EC" w14:textId="77777777" w:rsidR="00E80A45" w:rsidRDefault="00E80A45">
      <w:r>
        <w:continuationSeparator/>
      </w:r>
    </w:p>
  </w:endnote>
  <w:endnote w:type="continuationNotice" w:id="1">
    <w:p w14:paraId="516E1D00" w14:textId="77777777" w:rsidR="00E80A45" w:rsidRDefault="00E80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46F6" w14:textId="77777777" w:rsidR="001B7322" w:rsidRDefault="001B73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5F54F959" w:rsidR="000D064C" w:rsidRPr="00E001F4" w:rsidRDefault="00A11D21" w:rsidP="00A11D21">
    <w:pPr>
      <w:pStyle w:val="Footer"/>
      <w:rPr>
        <w:rFonts w:ascii="Calibri" w:hAnsi="Calibri"/>
      </w:rPr>
    </w:pPr>
    <w:r>
      <w:rPr>
        <w:rFonts w:ascii="Calibri" w:hAnsi="Calibri"/>
        <w:b/>
        <w:bCs/>
      </w:rPr>
      <w:tab/>
    </w:r>
    <w:proofErr w:type="spellStart"/>
    <w:r w:rsidR="00BB1857">
      <w:rPr>
        <w:rFonts w:ascii="Calibri" w:hAnsi="Calibri"/>
        <w:b/>
        <w:bCs/>
      </w:rPr>
      <w:t>Ish</w:t>
    </w:r>
    <w:proofErr w:type="spellEnd"/>
    <w:r w:rsidR="000D064C" w:rsidRPr="00E001F4">
      <w:rPr>
        <w:rFonts w:ascii="Calibri" w:hAnsi="Calibri"/>
        <w:b/>
        <w:bCs/>
      </w:rPr>
      <w:t>—</w:t>
    </w:r>
    <w:r w:rsidR="007404BB">
      <w:rPr>
        <w:rFonts w:ascii="Calibri" w:hAnsi="Calibri"/>
        <w:b/>
        <w:bCs/>
      </w:rPr>
      <w:t xml:space="preserve">The Windows </w:t>
    </w:r>
    <w:proofErr w:type="gramStart"/>
    <w:r w:rsidR="007404BB">
      <w:rPr>
        <w:rFonts w:ascii="Calibri" w:hAnsi="Calibri"/>
        <w:b/>
        <w:bCs/>
      </w:rPr>
      <w:t>Of</w:t>
    </w:r>
    <w:proofErr w:type="gramEnd"/>
    <w:r w:rsidR="007404BB">
      <w:rPr>
        <w:rFonts w:ascii="Calibri" w:hAnsi="Calibri"/>
        <w:b/>
        <w:bCs/>
      </w:rPr>
      <w:t xml:space="preserve"> Heaven</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DFE04" w14:textId="77777777" w:rsidR="001B7322" w:rsidRDefault="001B7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683D4" w14:textId="77777777" w:rsidR="00E80A45" w:rsidRDefault="00E80A45">
      <w:r>
        <w:separator/>
      </w:r>
    </w:p>
  </w:footnote>
  <w:footnote w:type="continuationSeparator" w:id="0">
    <w:p w14:paraId="40D5A705" w14:textId="77777777" w:rsidR="00E80A45" w:rsidRDefault="00E80A45">
      <w:r>
        <w:continuationSeparator/>
      </w:r>
    </w:p>
  </w:footnote>
  <w:footnote w:type="continuationNotice" w:id="1">
    <w:p w14:paraId="302E1A56" w14:textId="77777777" w:rsidR="00E80A45" w:rsidRDefault="00E80A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529A4"/>
    <w:rsid w:val="000732B4"/>
    <w:rsid w:val="00082D3E"/>
    <w:rsid w:val="0008638E"/>
    <w:rsid w:val="00092635"/>
    <w:rsid w:val="00095757"/>
    <w:rsid w:val="000966E0"/>
    <w:rsid w:val="000A14EA"/>
    <w:rsid w:val="000A5122"/>
    <w:rsid w:val="000B327E"/>
    <w:rsid w:val="000C04C2"/>
    <w:rsid w:val="000C27DD"/>
    <w:rsid w:val="000D064C"/>
    <w:rsid w:val="000D6515"/>
    <w:rsid w:val="000E5645"/>
    <w:rsid w:val="000F352B"/>
    <w:rsid w:val="000F3E99"/>
    <w:rsid w:val="000F78CC"/>
    <w:rsid w:val="00100E61"/>
    <w:rsid w:val="00101707"/>
    <w:rsid w:val="00112934"/>
    <w:rsid w:val="00115B54"/>
    <w:rsid w:val="001307E2"/>
    <w:rsid w:val="00134671"/>
    <w:rsid w:val="00135D5D"/>
    <w:rsid w:val="00144288"/>
    <w:rsid w:val="001461B1"/>
    <w:rsid w:val="001822A0"/>
    <w:rsid w:val="00185CA0"/>
    <w:rsid w:val="001903F1"/>
    <w:rsid w:val="001A2F4C"/>
    <w:rsid w:val="001A3BD3"/>
    <w:rsid w:val="001A4038"/>
    <w:rsid w:val="001B7322"/>
    <w:rsid w:val="001C6DAF"/>
    <w:rsid w:val="001E3993"/>
    <w:rsid w:val="001F2E97"/>
    <w:rsid w:val="001F736C"/>
    <w:rsid w:val="002252B6"/>
    <w:rsid w:val="002255D9"/>
    <w:rsid w:val="002358DC"/>
    <w:rsid w:val="00236AB3"/>
    <w:rsid w:val="00255946"/>
    <w:rsid w:val="00271B7B"/>
    <w:rsid w:val="00274BB9"/>
    <w:rsid w:val="0028034F"/>
    <w:rsid w:val="00285843"/>
    <w:rsid w:val="00290511"/>
    <w:rsid w:val="002A27F0"/>
    <w:rsid w:val="002B71A4"/>
    <w:rsid w:val="002B7D3B"/>
    <w:rsid w:val="002B7DA4"/>
    <w:rsid w:val="002C6F20"/>
    <w:rsid w:val="002D3E02"/>
    <w:rsid w:val="002D5D19"/>
    <w:rsid w:val="002D6FF3"/>
    <w:rsid w:val="002E1AD4"/>
    <w:rsid w:val="002F3A62"/>
    <w:rsid w:val="002F6231"/>
    <w:rsid w:val="00313F0F"/>
    <w:rsid w:val="003259AC"/>
    <w:rsid w:val="00326B05"/>
    <w:rsid w:val="00327235"/>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20F9"/>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757AE"/>
    <w:rsid w:val="00582FFE"/>
    <w:rsid w:val="00585F84"/>
    <w:rsid w:val="005922EB"/>
    <w:rsid w:val="005B2103"/>
    <w:rsid w:val="005B43AA"/>
    <w:rsid w:val="005B5A7B"/>
    <w:rsid w:val="005C25AD"/>
    <w:rsid w:val="005D45B6"/>
    <w:rsid w:val="005E1B8C"/>
    <w:rsid w:val="005E3D64"/>
    <w:rsid w:val="005E7A87"/>
    <w:rsid w:val="005F4BB8"/>
    <w:rsid w:val="00620CB2"/>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255D"/>
    <w:rsid w:val="006E4F39"/>
    <w:rsid w:val="006E77E6"/>
    <w:rsid w:val="00702914"/>
    <w:rsid w:val="00710C0E"/>
    <w:rsid w:val="007404BB"/>
    <w:rsid w:val="007630E7"/>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75A40"/>
    <w:rsid w:val="00890144"/>
    <w:rsid w:val="00894E92"/>
    <w:rsid w:val="00895DAC"/>
    <w:rsid w:val="00895E2E"/>
    <w:rsid w:val="00896D05"/>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837B0"/>
    <w:rsid w:val="00A93495"/>
    <w:rsid w:val="00AA5ED6"/>
    <w:rsid w:val="00AB0DA9"/>
    <w:rsid w:val="00AB12C5"/>
    <w:rsid w:val="00AC1B83"/>
    <w:rsid w:val="00AD59D2"/>
    <w:rsid w:val="00AF468A"/>
    <w:rsid w:val="00B03B8B"/>
    <w:rsid w:val="00B10327"/>
    <w:rsid w:val="00B158DB"/>
    <w:rsid w:val="00B3092B"/>
    <w:rsid w:val="00B40364"/>
    <w:rsid w:val="00B47A64"/>
    <w:rsid w:val="00B56A4D"/>
    <w:rsid w:val="00B604D0"/>
    <w:rsid w:val="00B80AA5"/>
    <w:rsid w:val="00B92770"/>
    <w:rsid w:val="00B940D4"/>
    <w:rsid w:val="00BA7A74"/>
    <w:rsid w:val="00BB1857"/>
    <w:rsid w:val="00BC10B4"/>
    <w:rsid w:val="00BD145D"/>
    <w:rsid w:val="00BD21E1"/>
    <w:rsid w:val="00BD63AF"/>
    <w:rsid w:val="00BE35BE"/>
    <w:rsid w:val="00BF466C"/>
    <w:rsid w:val="00BF7F06"/>
    <w:rsid w:val="00C01D01"/>
    <w:rsid w:val="00C133CA"/>
    <w:rsid w:val="00C21AF8"/>
    <w:rsid w:val="00C251B8"/>
    <w:rsid w:val="00C3572D"/>
    <w:rsid w:val="00C45371"/>
    <w:rsid w:val="00C64E5E"/>
    <w:rsid w:val="00C67DA9"/>
    <w:rsid w:val="00C80B1C"/>
    <w:rsid w:val="00C86674"/>
    <w:rsid w:val="00CB2F64"/>
    <w:rsid w:val="00CC7FC1"/>
    <w:rsid w:val="00CD108B"/>
    <w:rsid w:val="00CE52CA"/>
    <w:rsid w:val="00CE6359"/>
    <w:rsid w:val="00CF45D3"/>
    <w:rsid w:val="00CF7248"/>
    <w:rsid w:val="00D11764"/>
    <w:rsid w:val="00D17448"/>
    <w:rsid w:val="00D2027F"/>
    <w:rsid w:val="00D21495"/>
    <w:rsid w:val="00D220DB"/>
    <w:rsid w:val="00D22877"/>
    <w:rsid w:val="00D22EE5"/>
    <w:rsid w:val="00D24292"/>
    <w:rsid w:val="00D3614E"/>
    <w:rsid w:val="00D373B7"/>
    <w:rsid w:val="00D44685"/>
    <w:rsid w:val="00D46BAD"/>
    <w:rsid w:val="00D6624D"/>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3156D"/>
    <w:rsid w:val="00E34A7C"/>
    <w:rsid w:val="00E52D8C"/>
    <w:rsid w:val="00E53191"/>
    <w:rsid w:val="00E56D30"/>
    <w:rsid w:val="00E64AE0"/>
    <w:rsid w:val="00E667AB"/>
    <w:rsid w:val="00E7388D"/>
    <w:rsid w:val="00E75A9B"/>
    <w:rsid w:val="00E80A45"/>
    <w:rsid w:val="00E80CE9"/>
    <w:rsid w:val="00E90303"/>
    <w:rsid w:val="00E91EAD"/>
    <w:rsid w:val="00EB75D1"/>
    <w:rsid w:val="00ED0AA7"/>
    <w:rsid w:val="00EF1491"/>
    <w:rsid w:val="00EF1DC2"/>
    <w:rsid w:val="00F07ABA"/>
    <w:rsid w:val="00F110E3"/>
    <w:rsid w:val="00F134A4"/>
    <w:rsid w:val="00F152F0"/>
    <w:rsid w:val="00F31FAF"/>
    <w:rsid w:val="00F3234E"/>
    <w:rsid w:val="00F36CB1"/>
    <w:rsid w:val="00F37FD7"/>
    <w:rsid w:val="00F417EF"/>
    <w:rsid w:val="00F47752"/>
    <w:rsid w:val="00F72B40"/>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25</TotalTime>
  <Pages>16</Pages>
  <Words>4789</Words>
  <Characters>27301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32026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Fiona Martinek</cp:lastModifiedBy>
  <cp:revision>7</cp:revision>
  <cp:lastPrinted>2023-01-17T21:10:00Z</cp:lastPrinted>
  <dcterms:created xsi:type="dcterms:W3CDTF">2023-05-26T01:03:00Z</dcterms:created>
  <dcterms:modified xsi:type="dcterms:W3CDTF">2023-05-26T02:18:00Z</dcterms:modified>
  <cp:category/>
</cp:coreProperties>
</file>